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4"/>
        <w:gridCol w:w="7824"/>
      </w:tblGrid>
      <w:tr w:rsidR="00C528A2" w:rsidRPr="00FE154D" w:rsidTr="00DA7330">
        <w:trPr>
          <w:jc w:val="center"/>
        </w:trPr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3940A0" w:rsidRPr="00603DD6" w:rsidRDefault="003940A0" w:rsidP="003940A0">
            <w:p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 xml:space="preserve">Дата______                                                 </w:t>
            </w:r>
            <w:r w:rsidRPr="00603DD6">
              <w:rPr>
                <w:b/>
                <w:lang w:val="ru-RU"/>
              </w:rPr>
              <w:t>9 КЛАСС</w:t>
            </w:r>
          </w:p>
          <w:p w:rsidR="003940A0" w:rsidRPr="00F05C87" w:rsidRDefault="003940A0" w:rsidP="003940A0">
            <w:pPr>
              <w:jc w:val="center"/>
              <w:rPr>
                <w:sz w:val="22"/>
                <w:szCs w:val="20"/>
                <w:lang w:val="ru-RU"/>
              </w:rPr>
            </w:pPr>
            <w:r w:rsidRPr="00F05C87">
              <w:rPr>
                <w:b/>
                <w:sz w:val="22"/>
                <w:szCs w:val="20"/>
                <w:lang w:val="ru-RU"/>
              </w:rPr>
              <w:t xml:space="preserve">ТЕМА: ОКИСЛИТЕЛЬНО-ВОССТАНОВИТЕЛЬНЫЕ РЕАКЦИИ </w:t>
            </w:r>
            <w:r>
              <w:rPr>
                <w:b/>
                <w:sz w:val="22"/>
                <w:szCs w:val="20"/>
                <w:lang w:val="ru-RU"/>
              </w:rPr>
              <w:t>урок2</w:t>
            </w:r>
          </w:p>
          <w:p w:rsidR="003940A0" w:rsidRDefault="003940A0" w:rsidP="003940A0">
            <w:pPr>
              <w:rPr>
                <w:bCs/>
                <w:i/>
                <w:iCs/>
                <w:lang w:val="ru-RU"/>
              </w:rPr>
            </w:pPr>
            <w:r w:rsidRPr="00770B63">
              <w:rPr>
                <w:b/>
                <w:i/>
                <w:iCs/>
                <w:lang w:val="ru-RU"/>
              </w:rPr>
              <w:t xml:space="preserve">Цель: </w:t>
            </w:r>
            <w:r w:rsidRPr="006C60AC">
              <w:rPr>
                <w:bCs/>
                <w:i/>
                <w:iCs/>
                <w:lang w:val="ru-RU"/>
              </w:rPr>
              <w:t>закрепить умение составлять электронный баланс</w:t>
            </w:r>
            <w:r>
              <w:rPr>
                <w:bCs/>
                <w:i/>
                <w:iCs/>
                <w:lang w:val="ru-RU"/>
              </w:rPr>
              <w:t xml:space="preserve"> и</w:t>
            </w:r>
            <w:r w:rsidRPr="006C60AC">
              <w:rPr>
                <w:bCs/>
                <w:i/>
                <w:iCs/>
                <w:lang w:val="ru-RU"/>
              </w:rPr>
              <w:t xml:space="preserve"> расставлять коэффициенты в ОВР</w:t>
            </w:r>
          </w:p>
          <w:p w:rsidR="003940A0" w:rsidRPr="00770B63" w:rsidRDefault="003940A0" w:rsidP="003940A0">
            <w:pPr>
              <w:rPr>
                <w:i/>
                <w:iCs/>
                <w:lang w:val="ru-RU"/>
              </w:rPr>
            </w:pPr>
            <w:r>
              <w:rPr>
                <w:bCs/>
                <w:i/>
                <w:iCs/>
                <w:lang w:val="ru-RU"/>
              </w:rPr>
              <w:t xml:space="preserve">Учебник: </w:t>
            </w:r>
            <w:r w:rsidRPr="006253FB">
              <w:rPr>
                <w:bCs/>
                <w:i/>
                <w:iCs/>
                <w:lang w:val="ru-RU"/>
              </w:rPr>
              <w:t xml:space="preserve">Химия: </w:t>
            </w:r>
            <w:r>
              <w:rPr>
                <w:bCs/>
                <w:i/>
                <w:iCs/>
                <w:lang w:val="ru-RU"/>
              </w:rPr>
              <w:t>9</w:t>
            </w:r>
            <w:r w:rsidRPr="006253FB">
              <w:rPr>
                <w:bCs/>
                <w:i/>
                <w:iCs/>
                <w:lang w:val="ru-RU"/>
              </w:rPr>
              <w:t xml:space="preserve"> класс: базовый уровень /О.С. Габриелян, И.Г. Остроумов, С.А. Сладков – Москва: Просвещение, 202</w:t>
            </w:r>
            <w:r>
              <w:rPr>
                <w:bCs/>
                <w:i/>
                <w:iCs/>
                <w:lang w:val="ru-RU"/>
              </w:rPr>
              <w:t>3</w:t>
            </w:r>
            <w:r w:rsidRPr="006253FB">
              <w:rPr>
                <w:bCs/>
                <w:i/>
                <w:iCs/>
                <w:lang w:val="ru-RU"/>
              </w:rPr>
              <w:t>.</w:t>
            </w:r>
          </w:p>
          <w:p w:rsidR="003940A0" w:rsidRPr="006253FB" w:rsidRDefault="003940A0" w:rsidP="003940A0">
            <w:pPr>
              <w:spacing w:before="40" w:after="80"/>
              <w:ind w:left="360" w:hanging="360"/>
              <w:rPr>
                <w:bCs/>
                <w:lang w:val="ru-RU"/>
              </w:rPr>
            </w:pPr>
            <w:r>
              <w:rPr>
                <w:b/>
                <w:lang w:val="ru-RU"/>
              </w:rPr>
              <w:t xml:space="preserve">1. </w:t>
            </w:r>
            <w:r w:rsidRPr="006253FB">
              <w:rPr>
                <w:b/>
                <w:lang w:val="ru-RU"/>
              </w:rPr>
              <w:t xml:space="preserve">Повторение. </w:t>
            </w:r>
            <w:r>
              <w:rPr>
                <w:bCs/>
                <w:lang w:val="ru-RU"/>
              </w:rPr>
              <w:t>Заполни пропущенные слова</w:t>
            </w:r>
          </w:p>
          <w:p w:rsidR="003940A0" w:rsidRPr="006C60AC" w:rsidRDefault="003940A0" w:rsidP="003940A0">
            <w:pPr>
              <w:spacing w:before="40" w:after="80"/>
              <w:rPr>
                <w:b/>
                <w:lang w:val="ru-RU"/>
              </w:rPr>
            </w:pPr>
            <w:r w:rsidRPr="006C60AC">
              <w:rPr>
                <w:b/>
                <w:lang w:val="ru-RU"/>
              </w:rPr>
              <w:t xml:space="preserve">Степень окисления — </w:t>
            </w:r>
            <w:r>
              <w:rPr>
                <w:b/>
                <w:lang w:val="ru-RU"/>
              </w:rPr>
              <w:t>________</w:t>
            </w:r>
            <w:r w:rsidRPr="006C60AC">
              <w:rPr>
                <w:b/>
                <w:lang w:val="ru-RU"/>
              </w:rPr>
              <w:t xml:space="preserve"> </w:t>
            </w:r>
            <w:r w:rsidRPr="006C60AC">
              <w:rPr>
                <w:bCs/>
                <w:lang w:val="ru-RU"/>
              </w:rPr>
              <w:t>заряд атома, вычисленный в предположении, что ___________________________________.</w:t>
            </w:r>
          </w:p>
          <w:p w:rsidR="003940A0" w:rsidRPr="006C60AC" w:rsidRDefault="003940A0" w:rsidP="003940A0">
            <w:pPr>
              <w:spacing w:before="40" w:after="80"/>
              <w:rPr>
                <w:bCs/>
                <w:lang w:val="ru-RU"/>
              </w:rPr>
            </w:pPr>
            <w:r w:rsidRPr="006C60AC">
              <w:rPr>
                <w:b/>
                <w:lang w:val="ru-RU"/>
              </w:rPr>
              <w:t xml:space="preserve">Окисление — </w:t>
            </w:r>
            <w:r w:rsidRPr="006C60AC">
              <w:rPr>
                <w:bCs/>
                <w:lang w:val="ru-RU"/>
              </w:rPr>
              <w:t xml:space="preserve">_________ электронов, степень окисления </w:t>
            </w:r>
            <w:r>
              <w:rPr>
                <w:bCs/>
                <w:lang w:val="ru-RU"/>
              </w:rPr>
              <w:t>_______</w:t>
            </w:r>
            <w:r w:rsidRPr="006C60AC">
              <w:rPr>
                <w:bCs/>
                <w:lang w:val="ru-RU"/>
              </w:rPr>
              <w:t>.</w:t>
            </w:r>
          </w:p>
          <w:p w:rsidR="003940A0" w:rsidRPr="006C60AC" w:rsidRDefault="003940A0" w:rsidP="003940A0">
            <w:pPr>
              <w:spacing w:before="40" w:after="80"/>
              <w:rPr>
                <w:bCs/>
                <w:lang w:val="ru-RU"/>
              </w:rPr>
            </w:pPr>
            <w:r w:rsidRPr="006C60AC">
              <w:rPr>
                <w:b/>
                <w:lang w:val="ru-RU"/>
              </w:rPr>
              <w:t xml:space="preserve">Восстановление — </w:t>
            </w:r>
            <w:r w:rsidRPr="006C60AC">
              <w:rPr>
                <w:bCs/>
                <w:lang w:val="ru-RU"/>
              </w:rPr>
              <w:t>_____________ электронов, степень окисления _____________.</w:t>
            </w:r>
          </w:p>
          <w:p w:rsidR="003940A0" w:rsidRPr="006C60AC" w:rsidRDefault="003940A0" w:rsidP="003940A0">
            <w:pPr>
              <w:spacing w:before="40" w:after="80"/>
              <w:rPr>
                <w:bCs/>
                <w:lang w:val="ru-RU"/>
              </w:rPr>
            </w:pPr>
            <w:r w:rsidRPr="006C60AC">
              <w:rPr>
                <w:b/>
                <w:lang w:val="ru-RU"/>
              </w:rPr>
              <w:t xml:space="preserve">Окислитель — </w:t>
            </w:r>
            <w:r w:rsidRPr="006C60AC">
              <w:rPr>
                <w:bCs/>
                <w:lang w:val="ru-RU"/>
              </w:rPr>
              <w:t>вещество, ____________ электроны (восстанавливается).</w:t>
            </w:r>
          </w:p>
          <w:p w:rsidR="003940A0" w:rsidRDefault="003940A0" w:rsidP="003940A0">
            <w:pPr>
              <w:spacing w:before="40" w:after="80"/>
              <w:rPr>
                <w:b/>
                <w:lang w:val="ru-RU"/>
              </w:rPr>
            </w:pPr>
            <w:r w:rsidRPr="006C60AC">
              <w:rPr>
                <w:b/>
                <w:lang w:val="ru-RU"/>
              </w:rPr>
              <w:t xml:space="preserve">Восстановитель — </w:t>
            </w:r>
            <w:r w:rsidRPr="006C60AC">
              <w:rPr>
                <w:bCs/>
                <w:lang w:val="ru-RU"/>
              </w:rPr>
              <w:t>вещество, _______ электроны (окисляется).</w:t>
            </w:r>
          </w:p>
          <w:p w:rsidR="003940A0" w:rsidRDefault="003940A0" w:rsidP="003940A0">
            <w:pPr>
              <w:spacing w:before="40" w:after="80"/>
              <w:rPr>
                <w:rFonts w:cs="Arial"/>
                <w:bCs/>
                <w:lang w:val="ru-RU"/>
              </w:rPr>
            </w:pPr>
          </w:p>
          <w:p w:rsidR="003940A0" w:rsidRDefault="003940A0" w:rsidP="003940A0">
            <w:pPr>
              <w:spacing w:before="40" w:after="80"/>
              <w:rPr>
                <w:rFonts w:cs="Arial"/>
                <w:bCs/>
                <w:i/>
                <w:iCs/>
                <w:lang w:val="ru-RU"/>
              </w:rPr>
            </w:pPr>
            <w:r w:rsidRPr="006C60AC">
              <w:rPr>
                <w:rFonts w:cs="Arial"/>
                <w:b/>
                <w:lang w:val="ru-RU"/>
              </w:rPr>
              <w:t>Вспомни алгоритм электронного баланса</w:t>
            </w:r>
            <w:r w:rsidRPr="006C60AC">
              <w:rPr>
                <w:rFonts w:cs="Arial"/>
                <w:bCs/>
                <w:lang w:val="ru-RU"/>
              </w:rPr>
              <w:t>. Расставь коэффициенты в реакции:</w:t>
            </w:r>
            <w:r w:rsidRPr="006C60AC">
              <w:rPr>
                <w:rFonts w:cs="Arial"/>
                <w:bCs/>
                <w:lang w:val="ru-RU"/>
              </w:rPr>
              <w:br/>
            </w:r>
            <w:r w:rsidRPr="006C60AC">
              <w:rPr>
                <w:rFonts w:cs="Arial"/>
                <w:bCs/>
              </w:rPr>
              <w:t>S</w:t>
            </w:r>
            <w:r w:rsidRPr="006C60AC">
              <w:rPr>
                <w:rFonts w:cs="Arial"/>
                <w:bCs/>
                <w:lang w:val="ru-RU"/>
              </w:rPr>
              <w:t xml:space="preserve"> + </w:t>
            </w:r>
            <w:r w:rsidRPr="006C60AC">
              <w:rPr>
                <w:rFonts w:cs="Arial"/>
                <w:bCs/>
              </w:rPr>
              <w:t>HNO</w:t>
            </w:r>
            <w:r w:rsidRPr="006C60AC">
              <w:rPr>
                <w:rFonts w:ascii="Cambria Math" w:hAnsi="Cambria Math" w:cs="Cambria Math"/>
                <w:bCs/>
                <w:lang w:val="ru-RU"/>
              </w:rPr>
              <w:t>₃</w:t>
            </w:r>
            <w:r w:rsidRPr="006C60AC">
              <w:rPr>
                <w:rFonts w:cs="Arial"/>
                <w:bCs/>
                <w:lang w:val="ru-RU"/>
              </w:rPr>
              <w:t>(</w:t>
            </w:r>
            <w:proofErr w:type="spellStart"/>
            <w:r w:rsidRPr="006C60AC">
              <w:rPr>
                <w:rFonts w:cs="Arial"/>
                <w:bCs/>
                <w:lang w:val="ru-RU"/>
              </w:rPr>
              <w:t>конц</w:t>
            </w:r>
            <w:proofErr w:type="spellEnd"/>
            <w:r w:rsidRPr="006C60AC">
              <w:rPr>
                <w:rFonts w:cs="Arial"/>
                <w:bCs/>
                <w:lang w:val="ru-RU"/>
              </w:rPr>
              <w:t xml:space="preserve">.) → </w:t>
            </w:r>
            <w:r w:rsidRPr="006C60AC">
              <w:rPr>
                <w:rFonts w:cs="Arial"/>
                <w:bCs/>
              </w:rPr>
              <w:t>H</w:t>
            </w:r>
            <w:r w:rsidRPr="006C60AC">
              <w:rPr>
                <w:rFonts w:ascii="Cambria Math" w:hAnsi="Cambria Math" w:cs="Cambria Math"/>
                <w:bCs/>
                <w:lang w:val="ru-RU"/>
              </w:rPr>
              <w:t>₂</w:t>
            </w:r>
            <w:r w:rsidRPr="006C60AC">
              <w:rPr>
                <w:rFonts w:cs="Arial"/>
                <w:bCs/>
              </w:rPr>
              <w:t>SO</w:t>
            </w:r>
            <w:r w:rsidRPr="006C60AC">
              <w:rPr>
                <w:rFonts w:ascii="Cambria Math" w:hAnsi="Cambria Math" w:cs="Cambria Math"/>
                <w:bCs/>
                <w:lang w:val="ru-RU"/>
              </w:rPr>
              <w:t>₄</w:t>
            </w:r>
            <w:r w:rsidRPr="006C60AC">
              <w:rPr>
                <w:rFonts w:cs="Arial"/>
                <w:bCs/>
                <w:lang w:val="ru-RU"/>
              </w:rPr>
              <w:t xml:space="preserve"> + </w:t>
            </w:r>
            <w:r w:rsidRPr="006C60AC">
              <w:rPr>
                <w:rFonts w:cs="Arial"/>
                <w:bCs/>
              </w:rPr>
              <w:t>NO</w:t>
            </w:r>
            <w:r w:rsidRPr="006C60AC">
              <w:rPr>
                <w:rFonts w:ascii="Cambria Math" w:hAnsi="Cambria Math" w:cs="Cambria Math"/>
                <w:bCs/>
                <w:lang w:val="ru-RU"/>
              </w:rPr>
              <w:t>₂</w:t>
            </w:r>
            <w:r w:rsidRPr="006C60AC">
              <w:rPr>
                <w:rFonts w:cs="Arial"/>
                <w:bCs/>
                <w:lang w:val="ru-RU"/>
              </w:rPr>
              <w:t xml:space="preserve"> + </w:t>
            </w:r>
            <w:r w:rsidRPr="006C60AC">
              <w:rPr>
                <w:rFonts w:cs="Arial"/>
                <w:bCs/>
              </w:rPr>
              <w:t>H</w:t>
            </w:r>
            <w:r w:rsidRPr="006C60AC">
              <w:rPr>
                <w:rFonts w:ascii="Cambria Math" w:hAnsi="Cambria Math" w:cs="Cambria Math"/>
                <w:bCs/>
                <w:lang w:val="ru-RU"/>
              </w:rPr>
              <w:t>₂</w:t>
            </w:r>
            <w:r w:rsidRPr="006C60AC">
              <w:rPr>
                <w:rFonts w:cs="Arial"/>
                <w:bCs/>
              </w:rPr>
              <w:t>O</w:t>
            </w:r>
            <w:r w:rsidRPr="006C60AC">
              <w:rPr>
                <w:rFonts w:cs="Arial"/>
                <w:bCs/>
                <w:lang w:val="ru-RU"/>
              </w:rPr>
              <w:br/>
            </w:r>
            <w:r w:rsidRPr="006C60AC">
              <w:rPr>
                <w:rFonts w:cs="Arial"/>
                <w:bCs/>
                <w:i/>
                <w:iCs/>
                <w:lang w:val="ru-RU"/>
              </w:rPr>
              <w:t xml:space="preserve">Выполни все шаги письменно: степени окисления → </w:t>
            </w:r>
            <w:proofErr w:type="spellStart"/>
            <w:r w:rsidRPr="006C60AC">
              <w:rPr>
                <w:rFonts w:cs="Arial"/>
                <w:bCs/>
                <w:i/>
                <w:iCs/>
                <w:lang w:val="ru-RU"/>
              </w:rPr>
              <w:t>полуреакции</w:t>
            </w:r>
            <w:proofErr w:type="spellEnd"/>
            <w:r w:rsidRPr="006C60AC">
              <w:rPr>
                <w:rFonts w:cs="Arial"/>
                <w:bCs/>
                <w:i/>
                <w:iCs/>
                <w:lang w:val="ru-RU"/>
              </w:rPr>
              <w:t xml:space="preserve"> → </w:t>
            </w:r>
            <w:r>
              <w:rPr>
                <w:rFonts w:cs="Arial"/>
                <w:bCs/>
                <w:i/>
                <w:iCs/>
                <w:lang w:val="ru-RU"/>
              </w:rPr>
              <w:t>баланс</w:t>
            </w:r>
            <w:r w:rsidRPr="006C60AC">
              <w:rPr>
                <w:rFonts w:cs="Arial"/>
                <w:bCs/>
                <w:i/>
                <w:iCs/>
                <w:lang w:val="ru-RU"/>
              </w:rPr>
              <w:t xml:space="preserve"> → коэффициенты.</w:t>
            </w:r>
          </w:p>
          <w:p w:rsidR="003940A0" w:rsidRPr="006C60AC" w:rsidRDefault="003940A0" w:rsidP="003940A0">
            <w:pPr>
              <w:spacing w:before="40" w:after="80"/>
              <w:rPr>
                <w:rFonts w:cs="Arial"/>
                <w:bCs/>
                <w:lang w:val="ru-RU"/>
              </w:rPr>
            </w:pPr>
          </w:p>
          <w:p w:rsidR="003940A0" w:rsidRPr="0099110B" w:rsidRDefault="003940A0" w:rsidP="003940A0">
            <w:pPr>
              <w:spacing w:before="40" w:after="80"/>
              <w:rPr>
                <w:rFonts w:cs="Arial"/>
                <w:bCs/>
                <w:lang w:val="ru-RU"/>
              </w:rPr>
            </w:pPr>
            <w:r>
              <w:rPr>
                <w:b/>
                <w:lang w:val="ru-RU"/>
              </w:rPr>
              <w:t xml:space="preserve">2. </w:t>
            </w:r>
            <w:r w:rsidRPr="0099110B">
              <w:rPr>
                <w:rFonts w:cs="Arial"/>
                <w:b/>
                <w:lang w:val="ru-RU"/>
              </w:rPr>
              <w:t>Рассмотрим реакцию меди с разбавленной азотной кислотой</w:t>
            </w:r>
            <w:r w:rsidRPr="0099110B">
              <w:rPr>
                <w:rFonts w:cs="Arial"/>
                <w:bCs/>
                <w:lang w:val="ru-RU"/>
              </w:rPr>
              <w:t>:</w:t>
            </w:r>
          </w:p>
          <w:p w:rsidR="003940A0" w:rsidRDefault="003940A0" w:rsidP="003940A0">
            <w:pPr>
              <w:spacing w:before="40" w:after="80"/>
              <w:rPr>
                <w:rFonts w:cs="Arial"/>
                <w:bCs/>
                <w:lang w:val="ru-RU"/>
              </w:rPr>
            </w:pPr>
            <w:proofErr w:type="spellStart"/>
            <w:r w:rsidRPr="0099110B">
              <w:rPr>
                <w:rFonts w:cs="Arial"/>
                <w:bCs/>
                <w:lang w:val="ru-RU"/>
              </w:rPr>
              <w:t>Cu</w:t>
            </w:r>
            <w:proofErr w:type="spellEnd"/>
            <w:r w:rsidRPr="0099110B">
              <w:rPr>
                <w:rFonts w:cs="Arial"/>
                <w:bCs/>
                <w:lang w:val="ru-RU"/>
              </w:rPr>
              <w:t xml:space="preserve"> + HNO</w:t>
            </w:r>
            <w:r w:rsidRPr="0099110B">
              <w:rPr>
                <w:rFonts w:ascii="Cambria Math" w:hAnsi="Cambria Math" w:cs="Cambria Math"/>
                <w:bCs/>
                <w:lang w:val="ru-RU"/>
              </w:rPr>
              <w:t>₃</w:t>
            </w:r>
            <w:r w:rsidRPr="0099110B">
              <w:rPr>
                <w:rFonts w:cs="Arial"/>
                <w:bCs/>
                <w:lang w:val="ru-RU"/>
              </w:rPr>
              <w:t>(</w:t>
            </w:r>
            <w:proofErr w:type="spellStart"/>
            <w:r w:rsidRPr="0099110B">
              <w:rPr>
                <w:rFonts w:cs="Arial"/>
                <w:bCs/>
                <w:lang w:val="ru-RU"/>
              </w:rPr>
              <w:t>разб</w:t>
            </w:r>
            <w:proofErr w:type="spellEnd"/>
            <w:r w:rsidRPr="0099110B">
              <w:rPr>
                <w:rFonts w:cs="Arial"/>
                <w:bCs/>
                <w:lang w:val="ru-RU"/>
              </w:rPr>
              <w:t xml:space="preserve">.) → </w:t>
            </w:r>
            <w:proofErr w:type="spellStart"/>
            <w:proofErr w:type="gramStart"/>
            <w:r w:rsidRPr="0099110B">
              <w:rPr>
                <w:rFonts w:cs="Arial"/>
                <w:bCs/>
                <w:lang w:val="ru-RU"/>
              </w:rPr>
              <w:t>Cu</w:t>
            </w:r>
            <w:proofErr w:type="spellEnd"/>
            <w:r w:rsidRPr="0099110B">
              <w:rPr>
                <w:rFonts w:cs="Arial"/>
                <w:bCs/>
                <w:lang w:val="ru-RU"/>
              </w:rPr>
              <w:t>(</w:t>
            </w:r>
            <w:proofErr w:type="gramEnd"/>
            <w:r w:rsidRPr="0099110B">
              <w:rPr>
                <w:rFonts w:cs="Arial"/>
                <w:bCs/>
                <w:lang w:val="ru-RU"/>
              </w:rPr>
              <w:t>NO</w:t>
            </w:r>
            <w:r w:rsidRPr="0099110B">
              <w:rPr>
                <w:rFonts w:ascii="Cambria Math" w:hAnsi="Cambria Math" w:cs="Cambria Math"/>
                <w:bCs/>
                <w:lang w:val="ru-RU"/>
              </w:rPr>
              <w:t>₃</w:t>
            </w:r>
            <w:r w:rsidRPr="0099110B">
              <w:rPr>
                <w:rFonts w:cs="Arial"/>
                <w:bCs/>
                <w:lang w:val="ru-RU"/>
              </w:rPr>
              <w:t>)</w:t>
            </w:r>
            <w:r w:rsidRPr="0099110B">
              <w:rPr>
                <w:rFonts w:ascii="Cambria Math" w:hAnsi="Cambria Math" w:cs="Cambria Math"/>
                <w:bCs/>
                <w:lang w:val="ru-RU"/>
              </w:rPr>
              <w:t>₂</w:t>
            </w:r>
            <w:r w:rsidRPr="0099110B">
              <w:rPr>
                <w:rFonts w:cs="Arial"/>
                <w:bCs/>
                <w:lang w:val="ru-RU"/>
              </w:rPr>
              <w:t xml:space="preserve"> + NO + H</w:t>
            </w:r>
            <w:r w:rsidRPr="0099110B">
              <w:rPr>
                <w:rFonts w:ascii="Cambria Math" w:hAnsi="Cambria Math" w:cs="Cambria Math"/>
                <w:bCs/>
                <w:lang w:val="ru-RU"/>
              </w:rPr>
              <w:t>₂</w:t>
            </w:r>
            <w:r w:rsidRPr="0099110B">
              <w:rPr>
                <w:rFonts w:cs="Arial"/>
                <w:bCs/>
                <w:lang w:val="ru-RU"/>
              </w:rPr>
              <w:t>O</w:t>
            </w:r>
          </w:p>
          <w:p w:rsidR="003940A0" w:rsidRPr="00844312" w:rsidRDefault="003940A0" w:rsidP="003940A0">
            <w:pPr>
              <w:spacing w:before="40" w:after="80"/>
              <w:rPr>
                <w:rFonts w:cs="Arial"/>
                <w:bCs/>
                <w:lang w:val="ru-RU"/>
              </w:rPr>
            </w:pPr>
            <w:r>
              <w:rPr>
                <w:rFonts w:cs="Arial"/>
                <w:bCs/>
                <w:lang w:val="ru-RU"/>
              </w:rPr>
              <w:t xml:space="preserve">Какую степень окисления имеет </w:t>
            </w:r>
            <w:r>
              <w:rPr>
                <w:rFonts w:cs="Arial"/>
                <w:bCs/>
              </w:rPr>
              <w:t>N</w:t>
            </w:r>
            <w:r w:rsidRPr="00844312">
              <w:rPr>
                <w:rFonts w:cs="Arial"/>
                <w:bCs/>
                <w:lang w:val="ru-RU"/>
              </w:rPr>
              <w:t xml:space="preserve"> </w:t>
            </w:r>
            <w:r>
              <w:rPr>
                <w:rFonts w:cs="Arial"/>
                <w:bCs/>
                <w:lang w:val="ru-RU"/>
              </w:rPr>
              <w:t>до реакции и в продуктах (</w:t>
            </w:r>
            <w:r w:rsidRPr="00844312">
              <w:rPr>
                <w:rFonts w:cs="Arial"/>
                <w:bCs/>
                <w:i/>
                <w:iCs/>
                <w:lang w:val="ru-RU"/>
              </w:rPr>
              <w:t>вспомни, одинакова ли степень окисления элемента в кислоте и соответствующей ей соли?</w:t>
            </w:r>
            <w:r>
              <w:rPr>
                <w:rFonts w:cs="Arial"/>
                <w:bCs/>
                <w:i/>
                <w:iCs/>
                <w:lang w:val="ru-RU"/>
              </w:rPr>
              <w:t xml:space="preserve"> – </w:t>
            </w:r>
            <w:proofErr w:type="spellStart"/>
            <w:proofErr w:type="gramStart"/>
            <w:r>
              <w:rPr>
                <w:rFonts w:cs="Arial"/>
                <w:bCs/>
                <w:i/>
                <w:iCs/>
                <w:lang w:val="ru-RU"/>
              </w:rPr>
              <w:t>см.урок</w:t>
            </w:r>
            <w:proofErr w:type="spellEnd"/>
            <w:proofErr w:type="gramEnd"/>
            <w:r>
              <w:rPr>
                <w:rFonts w:cs="Arial"/>
                <w:bCs/>
                <w:i/>
                <w:iCs/>
                <w:lang w:val="ru-RU"/>
              </w:rPr>
              <w:t xml:space="preserve"> №2</w:t>
            </w:r>
            <w:r w:rsidRPr="00844312">
              <w:rPr>
                <w:rFonts w:cs="Arial"/>
                <w:bCs/>
                <w:i/>
                <w:iCs/>
                <w:lang w:val="ru-RU"/>
              </w:rPr>
              <w:t>)</w:t>
            </w:r>
          </w:p>
          <w:p w:rsidR="00C528A2" w:rsidRPr="00430466" w:rsidRDefault="003940A0" w:rsidP="003940A0">
            <w:pPr>
              <w:rPr>
                <w:lang w:val="ru-RU"/>
              </w:rPr>
            </w:pPr>
            <w:r>
              <w:rPr>
                <w:rFonts w:cs="Arial"/>
                <w:bCs/>
                <w:lang w:val="ru-RU"/>
              </w:rPr>
              <w:t>А</w:t>
            </w:r>
            <w:r w:rsidRPr="0099110B">
              <w:rPr>
                <w:rFonts w:cs="Arial"/>
                <w:bCs/>
                <w:lang w:val="ru-RU"/>
              </w:rPr>
              <w:t>зот в HNO</w:t>
            </w:r>
            <w:r w:rsidRPr="0099110B">
              <w:rPr>
                <w:rFonts w:ascii="Cambria Math" w:hAnsi="Cambria Math" w:cs="Cambria Math"/>
                <w:bCs/>
                <w:lang w:val="ru-RU"/>
              </w:rPr>
              <w:t>₃</w:t>
            </w:r>
            <w:r w:rsidRPr="0099110B">
              <w:rPr>
                <w:rFonts w:cs="Arial"/>
                <w:bCs/>
                <w:lang w:val="ru-RU"/>
              </w:rPr>
              <w:t xml:space="preserve"> имеет степень окисления +5. В продуктах: в </w:t>
            </w:r>
            <w:proofErr w:type="spellStart"/>
            <w:proofErr w:type="gramStart"/>
            <w:r w:rsidRPr="0099110B">
              <w:rPr>
                <w:rFonts w:cs="Arial"/>
                <w:bCs/>
                <w:lang w:val="ru-RU"/>
              </w:rPr>
              <w:t>Cu</w:t>
            </w:r>
            <w:proofErr w:type="spellEnd"/>
            <w:r w:rsidRPr="0099110B">
              <w:rPr>
                <w:rFonts w:cs="Arial"/>
                <w:bCs/>
                <w:lang w:val="ru-RU"/>
              </w:rPr>
              <w:t>(</w:t>
            </w:r>
            <w:proofErr w:type="gramEnd"/>
            <w:r w:rsidRPr="0099110B">
              <w:rPr>
                <w:rFonts w:cs="Arial"/>
                <w:bCs/>
                <w:lang w:val="ru-RU"/>
              </w:rPr>
              <w:t>NO</w:t>
            </w:r>
            <w:r w:rsidRPr="0099110B">
              <w:rPr>
                <w:rFonts w:ascii="Cambria Math" w:hAnsi="Cambria Math" w:cs="Cambria Math"/>
                <w:bCs/>
                <w:lang w:val="ru-RU"/>
              </w:rPr>
              <w:t>₃</w:t>
            </w:r>
            <w:r w:rsidRPr="0099110B">
              <w:rPr>
                <w:rFonts w:cs="Arial"/>
                <w:bCs/>
                <w:lang w:val="ru-RU"/>
              </w:rPr>
              <w:t>)</w:t>
            </w:r>
            <w:r w:rsidRPr="0099110B">
              <w:rPr>
                <w:rFonts w:ascii="Cambria Math" w:hAnsi="Cambria Math" w:cs="Cambria Math"/>
                <w:bCs/>
                <w:lang w:val="ru-RU"/>
              </w:rPr>
              <w:t>₂</w:t>
            </w:r>
            <w:r w:rsidRPr="0099110B">
              <w:rPr>
                <w:rFonts w:cs="Arial"/>
                <w:bCs/>
                <w:lang w:val="ru-RU"/>
              </w:rPr>
              <w:t xml:space="preserve"> азот остаётся +5, а в NO азот +2. Значит, только часть атомов азота восстанавливается, а другая часть входит в состав соли, не меняя степень окисления.</w:t>
            </w:r>
          </w:p>
        </w:tc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3940A0" w:rsidRPr="003940A0" w:rsidRDefault="003940A0" w:rsidP="003940A0">
            <w:pPr>
              <w:pStyle w:val="a9"/>
              <w:rPr>
                <w:rFonts w:ascii="Arial" w:hAnsi="Arial" w:cs="Arial"/>
                <w:sz w:val="28"/>
                <w:szCs w:val="24"/>
                <w:lang w:val="ru-RU"/>
              </w:rPr>
            </w:pP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Пошаговый разбор (делаем вместе):</w:t>
            </w:r>
          </w:p>
          <w:p w:rsidR="003940A0" w:rsidRPr="00844312" w:rsidRDefault="003940A0" w:rsidP="003940A0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Шаг 1.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844312">
              <w:rPr>
                <w:rFonts w:ascii="Arial" w:hAnsi="Arial" w:cs="Arial"/>
                <w:sz w:val="24"/>
                <w:szCs w:val="24"/>
              </w:rPr>
              <w:t>Определим</w:t>
            </w:r>
            <w:proofErr w:type="spellEnd"/>
            <w:r w:rsidRPr="008443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44312">
              <w:rPr>
                <w:rFonts w:ascii="Arial" w:hAnsi="Arial" w:cs="Arial"/>
                <w:sz w:val="24"/>
                <w:szCs w:val="24"/>
              </w:rPr>
              <w:t>степени</w:t>
            </w:r>
            <w:proofErr w:type="spellEnd"/>
            <w:r w:rsidRPr="008443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44312">
              <w:rPr>
                <w:rFonts w:ascii="Arial" w:hAnsi="Arial" w:cs="Arial"/>
                <w:sz w:val="24"/>
                <w:szCs w:val="24"/>
              </w:rPr>
              <w:t>окисления</w:t>
            </w:r>
            <w:proofErr w:type="spellEnd"/>
            <w:r w:rsidRPr="00844312">
              <w:rPr>
                <w:rFonts w:ascii="Arial" w:hAnsi="Arial" w:cs="Arial"/>
                <w:sz w:val="24"/>
                <w:szCs w:val="24"/>
              </w:rPr>
              <w:t>:</w:t>
            </w:r>
            <w:r w:rsidRPr="00844312">
              <w:rPr>
                <w:rFonts w:ascii="Arial" w:hAnsi="Arial" w:cs="Arial"/>
                <w:sz w:val="24"/>
                <w:szCs w:val="24"/>
              </w:rPr>
              <w:br/>
              <w:t>Cu⁰ + H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⁺</w:t>
            </w:r>
            <w:r w:rsidRPr="00844312">
              <w:rPr>
                <w:rFonts w:ascii="Arial" w:hAnsi="Arial" w:cs="Arial"/>
                <w:sz w:val="24"/>
                <w:szCs w:val="24"/>
              </w:rPr>
              <w:t>¹N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⁺</w:t>
            </w:r>
            <w:r w:rsidRPr="00844312">
              <w:rPr>
                <w:rFonts w:ascii="Arial" w:hAnsi="Arial" w:cs="Arial"/>
                <w:sz w:val="24"/>
                <w:szCs w:val="24"/>
              </w:rPr>
              <w:t>⁵O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₃⁻</w:t>
            </w:r>
            <w:r w:rsidRPr="00844312">
              <w:rPr>
                <w:rFonts w:ascii="Arial" w:hAnsi="Arial" w:cs="Arial"/>
                <w:sz w:val="24"/>
                <w:szCs w:val="24"/>
              </w:rPr>
              <w:t>² → Cu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⁺</w:t>
            </w:r>
            <w:r w:rsidRPr="00844312">
              <w:rPr>
                <w:rFonts w:ascii="Arial" w:hAnsi="Arial" w:cs="Arial"/>
                <w:sz w:val="24"/>
                <w:szCs w:val="24"/>
              </w:rPr>
              <w:t>²(N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⁺</w:t>
            </w:r>
            <w:r w:rsidRPr="00844312">
              <w:rPr>
                <w:rFonts w:ascii="Arial" w:hAnsi="Arial" w:cs="Arial"/>
                <w:sz w:val="24"/>
                <w:szCs w:val="24"/>
              </w:rPr>
              <w:t>⁵O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₃⁻</w:t>
            </w:r>
            <w:proofErr w:type="gramStart"/>
            <w:r w:rsidRPr="00844312">
              <w:rPr>
                <w:rFonts w:ascii="Arial" w:hAnsi="Arial" w:cs="Arial"/>
                <w:sz w:val="24"/>
                <w:szCs w:val="24"/>
              </w:rPr>
              <w:t>²)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₂</w:t>
            </w:r>
            <w:proofErr w:type="gramEnd"/>
            <w:r w:rsidRPr="00844312">
              <w:rPr>
                <w:rFonts w:ascii="Arial" w:hAnsi="Arial" w:cs="Arial"/>
                <w:sz w:val="24"/>
                <w:szCs w:val="24"/>
              </w:rPr>
              <w:t xml:space="preserve"> + N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⁺</w:t>
            </w:r>
            <w:r w:rsidRPr="00844312">
              <w:rPr>
                <w:rFonts w:ascii="Arial" w:hAnsi="Arial" w:cs="Arial"/>
                <w:sz w:val="24"/>
                <w:szCs w:val="24"/>
              </w:rPr>
              <w:t>²O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⁻</w:t>
            </w:r>
            <w:r w:rsidRPr="00844312">
              <w:rPr>
                <w:rFonts w:ascii="Arial" w:hAnsi="Arial" w:cs="Arial"/>
                <w:sz w:val="24"/>
                <w:szCs w:val="24"/>
              </w:rPr>
              <w:t>² + H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₂⁺</w:t>
            </w:r>
            <w:r w:rsidRPr="00844312">
              <w:rPr>
                <w:rFonts w:ascii="Arial" w:hAnsi="Arial" w:cs="Arial"/>
                <w:sz w:val="24"/>
                <w:szCs w:val="24"/>
              </w:rPr>
              <w:t>¹O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⁻</w:t>
            </w:r>
            <w:r w:rsidRPr="00844312">
              <w:rPr>
                <w:rFonts w:ascii="Arial" w:hAnsi="Arial" w:cs="Arial"/>
                <w:sz w:val="24"/>
                <w:szCs w:val="24"/>
              </w:rPr>
              <w:t>²</w:t>
            </w:r>
          </w:p>
          <w:p w:rsidR="003940A0" w:rsidRDefault="003940A0" w:rsidP="003940A0">
            <w:pPr>
              <w:pStyle w:val="a9"/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</w:pPr>
          </w:p>
          <w:p w:rsidR="003940A0" w:rsidRPr="003940A0" w:rsidRDefault="003940A0" w:rsidP="003940A0">
            <w:pPr>
              <w:pStyle w:val="a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Шаг 2.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>Найдём элементы, изменившие степень:</w:t>
            </w:r>
          </w:p>
          <w:p w:rsidR="003940A0" w:rsidRPr="003940A0" w:rsidRDefault="003940A0" w:rsidP="003940A0">
            <w:pPr>
              <w:pStyle w:val="a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 xml:space="preserve">Медь: </w:t>
            </w:r>
            <w:r w:rsidRPr="00844312">
              <w:rPr>
                <w:rFonts w:ascii="Arial" w:hAnsi="Arial" w:cs="Arial"/>
                <w:sz w:val="24"/>
                <w:szCs w:val="24"/>
              </w:rPr>
              <w:t>Cu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 xml:space="preserve">⁰ → </w:t>
            </w:r>
            <w:r w:rsidRPr="00844312">
              <w:rPr>
                <w:rFonts w:ascii="Arial" w:hAnsi="Arial" w:cs="Arial"/>
                <w:sz w:val="24"/>
                <w:szCs w:val="24"/>
              </w:rPr>
              <w:t>Cu</w:t>
            </w:r>
            <w:r w:rsidRPr="003940A0">
              <w:rPr>
                <w:rFonts w:ascii="Cambria Math" w:hAnsi="Cambria Math" w:cs="Cambria Math"/>
                <w:sz w:val="24"/>
                <w:szCs w:val="24"/>
                <w:lang w:val="ru-RU"/>
              </w:rPr>
              <w:t>⁺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>² (повышение, окисление)</w:t>
            </w:r>
          </w:p>
          <w:p w:rsidR="003940A0" w:rsidRPr="003940A0" w:rsidRDefault="003940A0" w:rsidP="003940A0">
            <w:pPr>
              <w:pStyle w:val="a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 xml:space="preserve">Азот: </w:t>
            </w:r>
            <w:r w:rsidRPr="00844312">
              <w:rPr>
                <w:rFonts w:ascii="Arial" w:hAnsi="Arial" w:cs="Arial"/>
                <w:sz w:val="24"/>
                <w:szCs w:val="24"/>
              </w:rPr>
              <w:t>N</w:t>
            </w:r>
            <w:r w:rsidRPr="003940A0">
              <w:rPr>
                <w:rFonts w:ascii="Cambria Math" w:hAnsi="Cambria Math" w:cs="Cambria Math"/>
                <w:sz w:val="24"/>
                <w:szCs w:val="24"/>
                <w:lang w:val="ru-RU"/>
              </w:rPr>
              <w:t>⁺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 xml:space="preserve">⁵ → </w:t>
            </w:r>
            <w:r w:rsidRPr="00844312">
              <w:rPr>
                <w:rFonts w:ascii="Arial" w:hAnsi="Arial" w:cs="Arial"/>
                <w:sz w:val="24"/>
                <w:szCs w:val="24"/>
              </w:rPr>
              <w:t>N</w:t>
            </w:r>
            <w:r w:rsidRPr="003940A0">
              <w:rPr>
                <w:rFonts w:ascii="Cambria Math" w:hAnsi="Cambria Math" w:cs="Cambria Math"/>
                <w:sz w:val="24"/>
                <w:szCs w:val="24"/>
                <w:lang w:val="ru-RU"/>
              </w:rPr>
              <w:t>⁺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>² (понижение, восстановление)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br/>
              <w:t>Азот в нитрат-ионе (</w:t>
            </w:r>
            <w:r w:rsidRPr="00844312">
              <w:rPr>
                <w:rFonts w:ascii="Arial" w:hAnsi="Arial" w:cs="Arial"/>
                <w:sz w:val="24"/>
                <w:szCs w:val="24"/>
              </w:rPr>
              <w:t>NO</w:t>
            </w:r>
            <w:r w:rsidRPr="003940A0">
              <w:rPr>
                <w:rFonts w:ascii="Cambria Math" w:hAnsi="Cambria Math" w:cs="Cambria Math"/>
                <w:sz w:val="24"/>
                <w:szCs w:val="24"/>
                <w:lang w:val="ru-RU"/>
              </w:rPr>
              <w:t>₃⁻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>) степень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не меняет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:rsidR="003940A0" w:rsidRPr="003940A0" w:rsidRDefault="003940A0" w:rsidP="003940A0">
            <w:pPr>
              <w:pStyle w:val="a9"/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</w:pPr>
          </w:p>
          <w:p w:rsidR="003940A0" w:rsidRDefault="003940A0" w:rsidP="003940A0">
            <w:pPr>
              <w:pStyle w:val="a9"/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</w:pP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Шаг 3.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 xml:space="preserve">Составим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схемы отдачи и принятия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r w:rsidRPr="001970DC">
              <w:rPr>
                <w:rStyle w:val="af6"/>
                <w:rFonts w:ascii="Arial" w:hAnsi="Arial" w:cs="Arial"/>
                <w:b w:val="0"/>
                <w:bCs w:val="0"/>
                <w:color w:val="0F1115"/>
                <w:sz w:val="24"/>
                <w:szCs w:val="24"/>
                <w:lang w:val="ru-RU"/>
              </w:rPr>
              <w:t>электронов</w:t>
            </w:r>
          </w:p>
          <w:p w:rsidR="003940A0" w:rsidRPr="00844312" w:rsidRDefault="003940A0" w:rsidP="003940A0">
            <w:pPr>
              <w:pStyle w:val="a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253FB"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3798846" wp14:editId="686D8F63">
                      <wp:simplePos x="0" y="0"/>
                      <wp:positionH relativeFrom="column">
                        <wp:posOffset>1197610</wp:posOffset>
                      </wp:positionH>
                      <wp:positionV relativeFrom="paragraph">
                        <wp:posOffset>20320</wp:posOffset>
                      </wp:positionV>
                      <wp:extent cx="0" cy="350520"/>
                      <wp:effectExtent l="57150" t="19050" r="76200" b="87630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05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15EF7A" id="Прямая соединительная линия 18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3pt,1.6pt" to="94.3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844312">
              <w:rPr>
                <w:rFonts w:ascii="Arial" w:hAnsi="Arial" w:cs="Arial"/>
                <w:sz w:val="24"/>
                <w:szCs w:val="24"/>
              </w:rPr>
              <w:t>Cu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 xml:space="preserve">⁰ − 2ē → </w:t>
            </w:r>
            <w:r w:rsidRPr="00844312">
              <w:rPr>
                <w:rFonts w:ascii="Arial" w:hAnsi="Arial" w:cs="Arial"/>
                <w:sz w:val="24"/>
                <w:szCs w:val="24"/>
              </w:rPr>
              <w:t>Cu</w:t>
            </w:r>
            <w:r w:rsidRPr="00844312">
              <w:rPr>
                <w:rFonts w:ascii="Cambria Math" w:hAnsi="Cambria Math" w:cs="Cambria Math"/>
                <w:sz w:val="24"/>
                <w:szCs w:val="24"/>
                <w:lang w:val="ru-RU"/>
              </w:rPr>
              <w:t>⁺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 xml:space="preserve">²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  3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br/>
            </w:r>
            <w:r w:rsidRPr="00844312">
              <w:rPr>
                <w:rFonts w:ascii="Arial" w:hAnsi="Arial" w:cs="Arial"/>
                <w:sz w:val="24"/>
                <w:szCs w:val="24"/>
              </w:rPr>
              <w:t>N</w:t>
            </w:r>
            <w:r w:rsidRPr="00844312">
              <w:rPr>
                <w:rFonts w:ascii="Cambria Math" w:hAnsi="Cambria Math" w:cs="Cambria Math"/>
                <w:sz w:val="24"/>
                <w:szCs w:val="24"/>
                <w:lang w:val="ru-RU"/>
              </w:rPr>
              <w:t>⁺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 xml:space="preserve">⁵ + 3ē → </w:t>
            </w:r>
            <w:r w:rsidRPr="00844312">
              <w:rPr>
                <w:rFonts w:ascii="Arial" w:hAnsi="Arial" w:cs="Arial"/>
                <w:sz w:val="24"/>
                <w:szCs w:val="24"/>
              </w:rPr>
              <w:t>N</w:t>
            </w:r>
            <w:r w:rsidRPr="00844312">
              <w:rPr>
                <w:rFonts w:ascii="Cambria Math" w:hAnsi="Cambria Math" w:cs="Cambria Math"/>
                <w:sz w:val="24"/>
                <w:szCs w:val="24"/>
                <w:lang w:val="ru-RU"/>
              </w:rPr>
              <w:t>⁺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 xml:space="preserve">²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    2</w:t>
            </w:r>
          </w:p>
          <w:p w:rsidR="003940A0" w:rsidRDefault="003940A0" w:rsidP="003940A0">
            <w:pPr>
              <w:pStyle w:val="a9"/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</w:pPr>
          </w:p>
          <w:p w:rsidR="003940A0" w:rsidRPr="003940A0" w:rsidRDefault="003940A0" w:rsidP="003940A0">
            <w:pPr>
              <w:pStyle w:val="a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Шаг 4.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>Коэфф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 xml:space="preserve">ты: для меди 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3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 xml:space="preserve">, для </w:t>
            </w:r>
            <w:proofErr w:type="gramStart"/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>азота</w:t>
            </w:r>
            <w:r w:rsidRPr="0084431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(</w:t>
            </w:r>
            <w:proofErr w:type="gramEnd"/>
            <w: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только </w:t>
            </w:r>
            <w:r w:rsidRPr="0084431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в </w:t>
            </w:r>
            <w:r w:rsidRPr="00844312">
              <w:rPr>
                <w:rFonts w:ascii="Arial" w:hAnsi="Arial" w:cs="Arial"/>
                <w:b/>
                <w:bCs/>
                <w:sz w:val="24"/>
                <w:szCs w:val="24"/>
              </w:rPr>
              <w:t>NO</w:t>
            </w:r>
            <w:r w:rsidRPr="0084431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)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 xml:space="preserve"> =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2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br/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>Ставим: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3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Cu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 xml:space="preserve"> + 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HNO</w:t>
            </w:r>
            <w:r w:rsidRPr="003940A0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  <w:lang w:val="ru-RU"/>
              </w:rPr>
              <w:t>₃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 xml:space="preserve"> → 3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Cu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(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NO</w:t>
            </w:r>
            <w:r w:rsidRPr="003940A0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  <w:lang w:val="ru-RU"/>
              </w:rPr>
              <w:t>₃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)</w:t>
            </w:r>
            <w:r w:rsidRPr="003940A0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  <w:lang w:val="ru-RU"/>
              </w:rPr>
              <w:t>₂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 xml:space="preserve"> + 2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NO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 xml:space="preserve"> + 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H</w:t>
            </w:r>
            <w:r w:rsidRPr="003940A0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  <w:lang w:val="ru-RU"/>
              </w:rPr>
              <w:t>₂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O</w:t>
            </w:r>
          </w:p>
          <w:p w:rsidR="003940A0" w:rsidRPr="003940A0" w:rsidRDefault="003940A0" w:rsidP="003940A0">
            <w:pPr>
              <w:pStyle w:val="a9"/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</w:pPr>
          </w:p>
          <w:p w:rsidR="003940A0" w:rsidRPr="003940A0" w:rsidRDefault="003940A0" w:rsidP="003940A0">
            <w:pPr>
              <w:pStyle w:val="a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84D6A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Шаг 5.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r w:rsidRPr="00584D6A">
              <w:rPr>
                <w:rFonts w:ascii="Arial" w:hAnsi="Arial" w:cs="Arial"/>
                <w:sz w:val="24"/>
                <w:szCs w:val="24"/>
                <w:lang w:val="ru-RU"/>
              </w:rPr>
              <w:t xml:space="preserve">Теперь учтём, что азот в соли </w:t>
            </w:r>
            <w:proofErr w:type="gramStart"/>
            <w:r w:rsidRPr="00844312">
              <w:rPr>
                <w:rFonts w:ascii="Arial" w:hAnsi="Arial" w:cs="Arial"/>
                <w:sz w:val="24"/>
                <w:szCs w:val="24"/>
              </w:rPr>
              <w:t>Cu</w:t>
            </w:r>
            <w:r w:rsidRPr="00584D6A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proofErr w:type="gramEnd"/>
            <w:r w:rsidRPr="00844312">
              <w:rPr>
                <w:rFonts w:ascii="Arial" w:hAnsi="Arial" w:cs="Arial"/>
                <w:sz w:val="24"/>
                <w:szCs w:val="24"/>
              </w:rPr>
              <w:t>NO</w:t>
            </w:r>
            <w:r w:rsidRPr="00584D6A">
              <w:rPr>
                <w:rFonts w:ascii="Cambria Math" w:hAnsi="Cambria Math" w:cs="Cambria Math"/>
                <w:sz w:val="24"/>
                <w:szCs w:val="24"/>
                <w:lang w:val="ru-RU"/>
              </w:rPr>
              <w:t>₃</w:t>
            </w:r>
            <w:r w:rsidRPr="00584D6A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 w:rsidRPr="00584D6A">
              <w:rPr>
                <w:rFonts w:ascii="Cambria Math" w:hAnsi="Cambria Math" w:cs="Cambria Math"/>
                <w:sz w:val="24"/>
                <w:szCs w:val="24"/>
                <w:lang w:val="ru-RU"/>
              </w:rPr>
              <w:t>₂</w:t>
            </w:r>
            <w:r w:rsidRPr="00584D6A">
              <w:rPr>
                <w:rFonts w:ascii="Arial" w:hAnsi="Arial" w:cs="Arial"/>
                <w:sz w:val="24"/>
                <w:szCs w:val="24"/>
                <w:lang w:val="ru-RU"/>
              </w:rPr>
              <w:t xml:space="preserve"> тоже пришёл из </w:t>
            </w:r>
            <w:r w:rsidRPr="00844312">
              <w:rPr>
                <w:rFonts w:ascii="Arial" w:hAnsi="Arial" w:cs="Arial"/>
                <w:sz w:val="24"/>
                <w:szCs w:val="24"/>
              </w:rPr>
              <w:t>HNO</w:t>
            </w:r>
            <w:r w:rsidRPr="00584D6A">
              <w:rPr>
                <w:rFonts w:ascii="Cambria Math" w:hAnsi="Cambria Math" w:cs="Cambria Math"/>
                <w:sz w:val="24"/>
                <w:szCs w:val="24"/>
                <w:lang w:val="ru-RU"/>
              </w:rPr>
              <w:t>₃</w:t>
            </w:r>
            <w:r w:rsidRPr="00584D6A">
              <w:rPr>
                <w:rFonts w:ascii="Arial" w:hAnsi="Arial" w:cs="Arial"/>
                <w:sz w:val="24"/>
                <w:szCs w:val="24"/>
                <w:lang w:val="ru-RU"/>
              </w:rPr>
              <w:t>, но в балансе не участвовал.</w:t>
            </w:r>
            <w:r w:rsidRPr="00584D6A">
              <w:rPr>
                <w:rFonts w:ascii="Arial" w:hAnsi="Arial" w:cs="Arial"/>
                <w:sz w:val="24"/>
                <w:szCs w:val="24"/>
                <w:lang w:val="ru-RU"/>
              </w:rPr>
              <w:br/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 xml:space="preserve">В 3 </w:t>
            </w:r>
            <w:r w:rsidRPr="00844312">
              <w:rPr>
                <w:rFonts w:ascii="Arial" w:hAnsi="Arial" w:cs="Arial"/>
                <w:sz w:val="24"/>
                <w:szCs w:val="24"/>
              </w:rPr>
              <w:t>Cu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r w:rsidRPr="00844312">
              <w:rPr>
                <w:rFonts w:ascii="Arial" w:hAnsi="Arial" w:cs="Arial"/>
                <w:sz w:val="24"/>
                <w:szCs w:val="24"/>
              </w:rPr>
              <w:t>NO</w:t>
            </w:r>
            <w:r w:rsidRPr="003940A0">
              <w:rPr>
                <w:rFonts w:ascii="Cambria Math" w:hAnsi="Cambria Math" w:cs="Cambria Math"/>
                <w:sz w:val="24"/>
                <w:szCs w:val="24"/>
                <w:lang w:val="ru-RU"/>
              </w:rPr>
              <w:t>₃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 w:rsidRPr="003940A0">
              <w:rPr>
                <w:rFonts w:ascii="Cambria Math" w:hAnsi="Cambria Math" w:cs="Cambria Math"/>
                <w:sz w:val="24"/>
                <w:szCs w:val="24"/>
                <w:lang w:val="ru-RU"/>
              </w:rPr>
              <w:t>₂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 xml:space="preserve"> содержится 3·2 = 6 нитрат-ионов (</w:t>
            </w:r>
            <w:r w:rsidRPr="00844312">
              <w:rPr>
                <w:rFonts w:ascii="Arial" w:hAnsi="Arial" w:cs="Arial"/>
                <w:sz w:val="24"/>
                <w:szCs w:val="24"/>
              </w:rPr>
              <w:t>NO</w:t>
            </w:r>
            <w:r w:rsidRPr="003940A0">
              <w:rPr>
                <w:rFonts w:ascii="Cambria Math" w:hAnsi="Cambria Math" w:cs="Cambria Math"/>
                <w:sz w:val="24"/>
                <w:szCs w:val="24"/>
                <w:lang w:val="ru-RU"/>
              </w:rPr>
              <w:t>₃⁻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>). Значит, ещё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 xml:space="preserve">6 молекул 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HNO</w:t>
            </w:r>
            <w:r w:rsidRPr="003940A0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  <w:lang w:val="ru-RU"/>
              </w:rPr>
              <w:t>₃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>пошли на образование соли.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br/>
              <w:t xml:space="preserve">Итого азотной кислоты нужно: 2 (на окисление до </w:t>
            </w:r>
            <w:r w:rsidRPr="00844312">
              <w:rPr>
                <w:rFonts w:ascii="Arial" w:hAnsi="Arial" w:cs="Arial"/>
                <w:sz w:val="24"/>
                <w:szCs w:val="24"/>
              </w:rPr>
              <w:t>NO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>) + 6 (на соль) =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8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br/>
              <w:t xml:space="preserve">Ставим коэффициент 8 перед </w:t>
            </w:r>
            <w:r w:rsidRPr="00844312">
              <w:rPr>
                <w:rFonts w:ascii="Arial" w:hAnsi="Arial" w:cs="Arial"/>
                <w:sz w:val="24"/>
                <w:szCs w:val="24"/>
              </w:rPr>
              <w:t>HNO</w:t>
            </w:r>
            <w:r w:rsidRPr="003940A0">
              <w:rPr>
                <w:rFonts w:ascii="Cambria Math" w:hAnsi="Cambria Math" w:cs="Cambria Math"/>
                <w:sz w:val="24"/>
                <w:szCs w:val="24"/>
                <w:lang w:val="ru-RU"/>
              </w:rPr>
              <w:t>₃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3940A0" w:rsidRPr="003940A0" w:rsidRDefault="003940A0" w:rsidP="003940A0">
            <w:pPr>
              <w:pStyle w:val="a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3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Cu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 xml:space="preserve"> + 8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HNO</w:t>
            </w:r>
            <w:r w:rsidRPr="003940A0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  <w:lang w:val="ru-RU"/>
              </w:rPr>
              <w:t>₃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 xml:space="preserve"> → 3</w:t>
            </w:r>
            <w:proofErr w:type="gramStart"/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Cu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(</w:t>
            </w:r>
            <w:proofErr w:type="gramEnd"/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NO</w:t>
            </w:r>
            <w:r w:rsidRPr="003940A0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  <w:lang w:val="ru-RU"/>
              </w:rPr>
              <w:t>₃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)</w:t>
            </w:r>
            <w:r w:rsidRPr="003940A0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  <w:lang w:val="ru-RU"/>
              </w:rPr>
              <w:t>₂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 xml:space="preserve"> + 2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NO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 xml:space="preserve"> + 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H</w:t>
            </w:r>
            <w:r w:rsidRPr="003940A0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  <w:lang w:val="ru-RU"/>
              </w:rPr>
              <w:t>₂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O</w:t>
            </w:r>
          </w:p>
          <w:p w:rsidR="003940A0" w:rsidRPr="003940A0" w:rsidRDefault="003940A0" w:rsidP="003940A0">
            <w:pPr>
              <w:pStyle w:val="a9"/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</w:pPr>
          </w:p>
          <w:p w:rsidR="003940A0" w:rsidRPr="003940A0" w:rsidRDefault="003940A0" w:rsidP="003940A0">
            <w:pPr>
              <w:pStyle w:val="a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84D6A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Шаг 6.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r w:rsidRPr="00584D6A">
              <w:rPr>
                <w:rFonts w:ascii="Arial" w:hAnsi="Arial" w:cs="Arial"/>
                <w:sz w:val="24"/>
                <w:szCs w:val="24"/>
                <w:lang w:val="ru-RU"/>
              </w:rPr>
              <w:t>Уравняем водород и кислород.</w:t>
            </w:r>
            <w:r w:rsidRPr="00584D6A">
              <w:rPr>
                <w:rFonts w:ascii="Arial" w:hAnsi="Arial" w:cs="Arial"/>
                <w:sz w:val="24"/>
                <w:szCs w:val="24"/>
                <w:lang w:val="ru-RU"/>
              </w:rPr>
              <w:br/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 xml:space="preserve">Слева 8 атомов </w:t>
            </w:r>
            <w:r w:rsidRPr="00844312">
              <w:rPr>
                <w:rFonts w:ascii="Arial" w:hAnsi="Arial" w:cs="Arial"/>
                <w:sz w:val="24"/>
                <w:szCs w:val="24"/>
              </w:rPr>
              <w:t>H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 xml:space="preserve"> → справа нужно 4 молекулы </w:t>
            </w:r>
            <w:r w:rsidRPr="00844312">
              <w:rPr>
                <w:rFonts w:ascii="Arial" w:hAnsi="Arial" w:cs="Arial"/>
                <w:sz w:val="24"/>
                <w:szCs w:val="24"/>
              </w:rPr>
              <w:t>H</w:t>
            </w:r>
            <w:r w:rsidRPr="003940A0">
              <w:rPr>
                <w:rFonts w:ascii="Cambria Math" w:hAnsi="Cambria Math" w:cs="Cambria Math"/>
                <w:sz w:val="24"/>
                <w:szCs w:val="24"/>
                <w:lang w:val="ru-RU"/>
              </w:rPr>
              <w:t>₂</w:t>
            </w:r>
            <w:r w:rsidRPr="00844312">
              <w:rPr>
                <w:rFonts w:ascii="Arial" w:hAnsi="Arial" w:cs="Arial"/>
                <w:sz w:val="24"/>
                <w:szCs w:val="24"/>
              </w:rPr>
              <w:t>O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br/>
              <w:t>Проверяем кислород: слева 8·3 = 24. Справа: в 3</w:t>
            </w:r>
            <w:proofErr w:type="gramStart"/>
            <w:r w:rsidRPr="00844312">
              <w:rPr>
                <w:rFonts w:ascii="Arial" w:hAnsi="Arial" w:cs="Arial"/>
                <w:sz w:val="24"/>
                <w:szCs w:val="24"/>
              </w:rPr>
              <w:t>Cu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proofErr w:type="gramEnd"/>
            <w:r w:rsidRPr="00844312">
              <w:rPr>
                <w:rFonts w:ascii="Arial" w:hAnsi="Arial" w:cs="Arial"/>
                <w:sz w:val="24"/>
                <w:szCs w:val="24"/>
              </w:rPr>
              <w:t>NO</w:t>
            </w:r>
            <w:r w:rsidRPr="003940A0">
              <w:rPr>
                <w:rFonts w:ascii="Cambria Math" w:hAnsi="Cambria Math" w:cs="Cambria Math"/>
                <w:sz w:val="24"/>
                <w:szCs w:val="24"/>
                <w:lang w:val="ru-RU"/>
              </w:rPr>
              <w:t>₃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 w:rsidRPr="003940A0">
              <w:rPr>
                <w:rFonts w:ascii="Cambria Math" w:hAnsi="Cambria Math" w:cs="Cambria Math"/>
                <w:sz w:val="24"/>
                <w:szCs w:val="24"/>
                <w:lang w:val="ru-RU"/>
              </w:rPr>
              <w:t>₂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 xml:space="preserve"> 3·6=18, в 2</w:t>
            </w:r>
            <w:r w:rsidRPr="00844312">
              <w:rPr>
                <w:rFonts w:ascii="Arial" w:hAnsi="Arial" w:cs="Arial"/>
                <w:sz w:val="24"/>
                <w:szCs w:val="24"/>
              </w:rPr>
              <w:t>NO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 xml:space="preserve"> 2, в 4</w:t>
            </w:r>
            <w:r w:rsidRPr="00844312">
              <w:rPr>
                <w:rFonts w:ascii="Arial" w:hAnsi="Arial" w:cs="Arial"/>
                <w:sz w:val="24"/>
                <w:szCs w:val="24"/>
              </w:rPr>
              <w:t>H</w:t>
            </w:r>
            <w:r w:rsidRPr="003940A0">
              <w:rPr>
                <w:rFonts w:ascii="Cambria Math" w:hAnsi="Cambria Math" w:cs="Cambria Math"/>
                <w:sz w:val="24"/>
                <w:szCs w:val="24"/>
                <w:lang w:val="ru-RU"/>
              </w:rPr>
              <w:t>₂</w:t>
            </w:r>
            <w:r w:rsidRPr="00844312">
              <w:rPr>
                <w:rFonts w:ascii="Arial" w:hAnsi="Arial" w:cs="Arial"/>
                <w:sz w:val="24"/>
                <w:szCs w:val="24"/>
              </w:rPr>
              <w:t>O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t xml:space="preserve"> 4 → всего 24. Уравнено!</w:t>
            </w:r>
          </w:p>
          <w:p w:rsidR="003940A0" w:rsidRPr="003940A0" w:rsidRDefault="003940A0" w:rsidP="003940A0">
            <w:pPr>
              <w:pStyle w:val="a9"/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</w:pPr>
          </w:p>
          <w:p w:rsidR="003940A0" w:rsidRPr="003940A0" w:rsidRDefault="003940A0" w:rsidP="003940A0">
            <w:pPr>
              <w:pStyle w:val="a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Итоговое уравнение:</w:t>
            </w:r>
            <w:r w:rsidRPr="003940A0">
              <w:rPr>
                <w:rFonts w:ascii="Arial" w:hAnsi="Arial" w:cs="Arial"/>
                <w:sz w:val="24"/>
                <w:szCs w:val="24"/>
                <w:lang w:val="ru-RU"/>
              </w:rPr>
              <w:br/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3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Cu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 xml:space="preserve"> + 8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HNO</w:t>
            </w:r>
            <w:proofErr w:type="gramStart"/>
            <w:r w:rsidRPr="003940A0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  <w:lang w:val="ru-RU"/>
              </w:rPr>
              <w:t>₃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 xml:space="preserve">  =</w:t>
            </w:r>
            <w:proofErr w:type="gramEnd"/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 xml:space="preserve"> 3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Cu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(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NO</w:t>
            </w:r>
            <w:r w:rsidRPr="003940A0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  <w:lang w:val="ru-RU"/>
              </w:rPr>
              <w:t>₃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)</w:t>
            </w:r>
            <w:r w:rsidRPr="003940A0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  <w:lang w:val="ru-RU"/>
              </w:rPr>
              <w:t>₂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 xml:space="preserve"> + 2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NO</w:t>
            </w:r>
            <w:r w:rsidRPr="003940A0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 xml:space="preserve"> + 4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H</w:t>
            </w:r>
            <w:r w:rsidRPr="003940A0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  <w:lang w:val="ru-RU"/>
              </w:rPr>
              <w:t>₂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O</w:t>
            </w:r>
          </w:p>
          <w:p w:rsidR="003940A0" w:rsidRPr="003940A0" w:rsidRDefault="003940A0" w:rsidP="003940A0">
            <w:pPr>
              <w:pStyle w:val="a9"/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</w:pPr>
          </w:p>
          <w:p w:rsidR="003940A0" w:rsidRPr="00C12E1B" w:rsidRDefault="003940A0" w:rsidP="003940A0">
            <w:pPr>
              <w:pStyle w:val="a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2E1B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Вывод: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r w:rsidRPr="00C12E1B">
              <w:rPr>
                <w:rFonts w:ascii="Arial" w:hAnsi="Arial" w:cs="Arial"/>
                <w:sz w:val="24"/>
                <w:szCs w:val="24"/>
                <w:lang w:val="ru-RU"/>
              </w:rPr>
              <w:t>коэффициент перед кислотой может быть больше, чем даёт электронный баланс, потому что часть кислоты идёт на образование соли, не участвуя в ОВР.</w:t>
            </w:r>
          </w:p>
          <w:p w:rsidR="00C528A2" w:rsidRPr="008B009E" w:rsidRDefault="00C528A2" w:rsidP="009D7F75">
            <w:pPr>
              <w:rPr>
                <w:lang w:val="ru-RU"/>
              </w:rPr>
            </w:pPr>
          </w:p>
        </w:tc>
      </w:tr>
      <w:tr w:rsidR="00C528A2" w:rsidRPr="00FE154D" w:rsidTr="008B009E">
        <w:trPr>
          <w:jc w:val="center"/>
        </w:trPr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3940A0" w:rsidRPr="006253FB" w:rsidRDefault="002C7350" w:rsidP="003940A0">
            <w:pPr>
              <w:rPr>
                <w:rFonts w:cs="Arial"/>
                <w:b/>
                <w:lang w:val="ru-RU"/>
              </w:rPr>
            </w:pPr>
            <w:r w:rsidRPr="008B009E">
              <w:rPr>
                <w:lang w:val="ru-RU"/>
              </w:rPr>
              <w:lastRenderedPageBreak/>
              <w:br w:type="page"/>
            </w:r>
            <w:r w:rsidR="003940A0">
              <w:rPr>
                <w:rFonts w:cs="Arial"/>
                <w:b/>
                <w:lang w:val="ru-RU"/>
              </w:rPr>
              <w:t>3</w:t>
            </w:r>
            <w:r w:rsidR="003940A0" w:rsidRPr="006253FB">
              <w:rPr>
                <w:rFonts w:cs="Arial"/>
                <w:b/>
                <w:lang w:val="ru-RU"/>
              </w:rPr>
              <w:t>. Реши самостоятельно (</w:t>
            </w:r>
            <w:r w:rsidR="003940A0" w:rsidRPr="00F05C87">
              <w:rPr>
                <w:bCs/>
                <w:i/>
                <w:iCs/>
                <w:lang w:val="ru-RU"/>
              </w:rPr>
              <w:t>расставь коэффициенты методом электронного баланса</w:t>
            </w:r>
            <w:r w:rsidR="003940A0">
              <w:rPr>
                <w:bCs/>
                <w:i/>
                <w:iCs/>
                <w:lang w:val="ru-RU"/>
              </w:rPr>
              <w:t xml:space="preserve">, укажи </w:t>
            </w:r>
            <w:proofErr w:type="spellStart"/>
            <w:r w:rsidR="003940A0">
              <w:rPr>
                <w:bCs/>
                <w:i/>
                <w:iCs/>
                <w:lang w:val="ru-RU"/>
              </w:rPr>
              <w:t>ок</w:t>
            </w:r>
            <w:proofErr w:type="spellEnd"/>
            <w:r w:rsidR="003940A0">
              <w:rPr>
                <w:bCs/>
                <w:i/>
                <w:iCs/>
                <w:lang w:val="ru-RU"/>
              </w:rPr>
              <w:t xml:space="preserve">-ль и </w:t>
            </w:r>
            <w:proofErr w:type="spellStart"/>
            <w:r w:rsidR="003940A0">
              <w:rPr>
                <w:bCs/>
                <w:i/>
                <w:iCs/>
                <w:lang w:val="ru-RU"/>
              </w:rPr>
              <w:t>восст</w:t>
            </w:r>
            <w:proofErr w:type="spellEnd"/>
            <w:r w:rsidR="003940A0">
              <w:rPr>
                <w:bCs/>
                <w:i/>
                <w:iCs/>
                <w:lang w:val="ru-RU"/>
              </w:rPr>
              <w:t>-ль</w:t>
            </w:r>
            <w:r w:rsidR="003940A0" w:rsidRPr="006253FB">
              <w:rPr>
                <w:bCs/>
                <w:i/>
                <w:iCs/>
                <w:lang w:val="ru-RU"/>
              </w:rPr>
              <w:t>)</w:t>
            </w:r>
            <w:r w:rsidR="003940A0" w:rsidRPr="006253FB">
              <w:rPr>
                <w:rFonts w:cs="Arial"/>
                <w:b/>
                <w:lang w:val="ru-RU"/>
              </w:rPr>
              <w:t>:</w:t>
            </w:r>
          </w:p>
          <w:p w:rsidR="003940A0" w:rsidRPr="00C12E1B" w:rsidRDefault="003940A0" w:rsidP="003940A0">
            <w:pPr>
              <w:rPr>
                <w:rStyle w:val="af6"/>
                <w:rFonts w:cs="Arial"/>
                <w:color w:val="0F1115"/>
                <w:sz w:val="22"/>
                <w:szCs w:val="20"/>
                <w:shd w:val="clear" w:color="auto" w:fill="FFFFFF"/>
                <w:lang w:val="ru-RU"/>
              </w:rPr>
            </w:pPr>
            <w:r w:rsidRPr="00C12E1B">
              <w:rPr>
                <w:rStyle w:val="af6"/>
                <w:rFonts w:cs="Arial"/>
                <w:color w:val="0F1115"/>
                <w:shd w:val="clear" w:color="auto" w:fill="FFFFFF"/>
              </w:rPr>
              <w:t>Cu</w:t>
            </w:r>
            <w:r w:rsidRPr="00C12E1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+ </w:t>
            </w:r>
            <w:r w:rsidRPr="00C12E1B">
              <w:rPr>
                <w:rStyle w:val="af6"/>
                <w:rFonts w:cs="Arial"/>
                <w:color w:val="0F1115"/>
                <w:shd w:val="clear" w:color="auto" w:fill="FFFFFF"/>
              </w:rPr>
              <w:t>H</w:t>
            </w:r>
            <w:r w:rsidRPr="00C12E1B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  <w:lang w:val="ru-RU"/>
              </w:rPr>
              <w:t>₂</w:t>
            </w:r>
            <w:r w:rsidRPr="00C12E1B">
              <w:rPr>
                <w:rStyle w:val="af6"/>
                <w:rFonts w:cs="Arial"/>
                <w:color w:val="0F1115"/>
                <w:shd w:val="clear" w:color="auto" w:fill="FFFFFF"/>
              </w:rPr>
              <w:t>SO</w:t>
            </w:r>
            <w:r w:rsidRPr="00C12E1B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  <w:lang w:val="ru-RU"/>
              </w:rPr>
              <w:t>₄</w:t>
            </w:r>
            <w:r w:rsidRPr="00C12E1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(</w:t>
            </w:r>
            <w:proofErr w:type="spellStart"/>
            <w:r w:rsidRPr="00C12E1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конц</w:t>
            </w:r>
            <w:proofErr w:type="spellEnd"/>
            <w:r w:rsidRPr="00C12E1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.) → </w:t>
            </w:r>
            <w:proofErr w:type="spellStart"/>
            <w:r w:rsidRPr="00C12E1B">
              <w:rPr>
                <w:rStyle w:val="af6"/>
                <w:rFonts w:cs="Arial"/>
                <w:color w:val="0F1115"/>
                <w:shd w:val="clear" w:color="auto" w:fill="FFFFFF"/>
              </w:rPr>
              <w:t>CuSO</w:t>
            </w:r>
            <w:proofErr w:type="spellEnd"/>
            <w:r w:rsidRPr="00C12E1B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  <w:lang w:val="ru-RU"/>
              </w:rPr>
              <w:t>₄</w:t>
            </w:r>
            <w:r w:rsidRPr="00C12E1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+ </w:t>
            </w:r>
            <w:r w:rsidRPr="00C12E1B">
              <w:rPr>
                <w:rStyle w:val="af6"/>
                <w:rFonts w:cs="Arial"/>
                <w:color w:val="0F1115"/>
                <w:shd w:val="clear" w:color="auto" w:fill="FFFFFF"/>
              </w:rPr>
              <w:t>SO</w:t>
            </w:r>
            <w:r w:rsidRPr="00C12E1B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  <w:lang w:val="ru-RU"/>
              </w:rPr>
              <w:t>₂</w:t>
            </w:r>
            <w:r w:rsidRPr="00C12E1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+ </w:t>
            </w:r>
            <w:r w:rsidRPr="00C12E1B">
              <w:rPr>
                <w:rStyle w:val="af6"/>
                <w:rFonts w:cs="Arial"/>
                <w:color w:val="0F1115"/>
                <w:shd w:val="clear" w:color="auto" w:fill="FFFFFF"/>
              </w:rPr>
              <w:t>H</w:t>
            </w:r>
            <w:r w:rsidRPr="00C12E1B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  <w:lang w:val="ru-RU"/>
              </w:rPr>
              <w:t>₂</w:t>
            </w:r>
            <w:r w:rsidRPr="00C12E1B">
              <w:rPr>
                <w:rStyle w:val="af6"/>
                <w:rFonts w:cs="Arial"/>
                <w:color w:val="0F1115"/>
                <w:shd w:val="clear" w:color="auto" w:fill="FFFFFF"/>
              </w:rPr>
              <w:t>O</w:t>
            </w:r>
            <w:r w:rsidRPr="00C12E1B">
              <w:rPr>
                <w:rFonts w:cs="Arial"/>
                <w:color w:val="0F1115"/>
                <w:lang w:val="ru-RU"/>
              </w:rPr>
              <w:br/>
            </w:r>
            <w:r w:rsidRPr="00C12E1B">
              <w:rPr>
                <w:rStyle w:val="af7"/>
                <w:rFonts w:cs="Arial"/>
                <w:color w:val="0F1115"/>
                <w:sz w:val="22"/>
                <w:szCs w:val="20"/>
                <w:shd w:val="clear" w:color="auto" w:fill="FFFFFF"/>
                <w:lang w:val="ru-RU"/>
              </w:rPr>
              <w:t xml:space="preserve">Определи, какой элемент и как меняет степень окисления. Составь баланс, учти, что часть </w:t>
            </w:r>
            <w:r w:rsidRPr="00C12E1B">
              <w:rPr>
                <w:rStyle w:val="af7"/>
                <w:rFonts w:cs="Arial"/>
                <w:color w:val="0F1115"/>
                <w:sz w:val="22"/>
                <w:szCs w:val="20"/>
                <w:shd w:val="clear" w:color="auto" w:fill="FFFFFF"/>
              </w:rPr>
              <w:t>H</w:t>
            </w:r>
            <w:r w:rsidRPr="00C12E1B">
              <w:rPr>
                <w:rStyle w:val="af7"/>
                <w:rFonts w:ascii="Cambria Math" w:hAnsi="Cambria Math" w:cs="Cambria Math"/>
                <w:color w:val="0F1115"/>
                <w:sz w:val="22"/>
                <w:szCs w:val="20"/>
                <w:shd w:val="clear" w:color="auto" w:fill="FFFFFF"/>
                <w:lang w:val="ru-RU"/>
              </w:rPr>
              <w:t>₂</w:t>
            </w:r>
            <w:r w:rsidRPr="00C12E1B">
              <w:rPr>
                <w:rStyle w:val="af7"/>
                <w:rFonts w:cs="Arial"/>
                <w:color w:val="0F1115"/>
                <w:sz w:val="22"/>
                <w:szCs w:val="20"/>
                <w:shd w:val="clear" w:color="auto" w:fill="FFFFFF"/>
              </w:rPr>
              <w:t>SO</w:t>
            </w:r>
            <w:r w:rsidRPr="00C12E1B">
              <w:rPr>
                <w:rStyle w:val="af7"/>
                <w:rFonts w:ascii="Cambria Math" w:hAnsi="Cambria Math" w:cs="Cambria Math"/>
                <w:color w:val="0F1115"/>
                <w:sz w:val="22"/>
                <w:szCs w:val="20"/>
                <w:shd w:val="clear" w:color="auto" w:fill="FFFFFF"/>
                <w:lang w:val="ru-RU"/>
              </w:rPr>
              <w:t>₄</w:t>
            </w:r>
            <w:r w:rsidRPr="00C12E1B">
              <w:rPr>
                <w:rStyle w:val="af7"/>
                <w:rFonts w:cs="Arial"/>
                <w:color w:val="0F1115"/>
                <w:sz w:val="22"/>
                <w:szCs w:val="20"/>
                <w:shd w:val="clear" w:color="auto" w:fill="FFFFFF"/>
                <w:lang w:val="ru-RU"/>
              </w:rPr>
              <w:t xml:space="preserve"> идёт на соль.</w:t>
            </w:r>
          </w:p>
          <w:p w:rsidR="003940A0" w:rsidRPr="00C12E1B" w:rsidRDefault="003940A0" w:rsidP="003940A0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</w:p>
          <w:p w:rsidR="003940A0" w:rsidRDefault="003940A0" w:rsidP="003940A0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</w:p>
          <w:p w:rsidR="003940A0" w:rsidRDefault="003940A0" w:rsidP="003940A0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</w:p>
          <w:p w:rsidR="003940A0" w:rsidRDefault="003940A0" w:rsidP="003940A0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</w:p>
          <w:p w:rsidR="003940A0" w:rsidRDefault="003940A0" w:rsidP="003940A0">
            <w:pPr>
              <w:rPr>
                <w:rStyle w:val="af6"/>
                <w:rFonts w:cs="Arial"/>
                <w:b w:val="0"/>
                <w:bCs w:val="0"/>
                <w:i/>
                <w:iCs/>
                <w:color w:val="0F1115"/>
                <w:sz w:val="22"/>
                <w:szCs w:val="20"/>
                <w:shd w:val="clear" w:color="auto" w:fill="FFFFFF"/>
                <w:lang w:val="ru-RU"/>
              </w:rPr>
            </w:pPr>
            <w:proofErr w:type="spellStart"/>
            <w:r w:rsidRPr="003129C4">
              <w:rPr>
                <w:rStyle w:val="af6"/>
                <w:rFonts w:cs="Arial"/>
                <w:color w:val="0F1115"/>
                <w:shd w:val="clear" w:color="auto" w:fill="FFFFFF"/>
              </w:rPr>
              <w:t>MnO</w:t>
            </w:r>
            <w:proofErr w:type="spellEnd"/>
            <w:r w:rsidRPr="003129C4">
              <w:rPr>
                <w:rStyle w:val="af6"/>
                <w:rFonts w:cs="Arial"/>
                <w:color w:val="0F1115"/>
                <w:shd w:val="clear" w:color="auto" w:fill="FFFFFF"/>
                <w:vertAlign w:val="subscript"/>
                <w:lang w:val="ru-RU"/>
              </w:rPr>
              <w:t>2</w:t>
            </w:r>
            <w:r w:rsidRPr="003129C4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+ </w:t>
            </w:r>
            <w:r w:rsidRPr="003129C4">
              <w:rPr>
                <w:rStyle w:val="af6"/>
                <w:rFonts w:cs="Arial"/>
                <w:color w:val="0F1115"/>
                <w:shd w:val="clear" w:color="auto" w:fill="FFFFFF"/>
              </w:rPr>
              <w:t>HCl</w:t>
            </w:r>
            <w:r w:rsidRPr="003129C4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→ </w:t>
            </w:r>
            <w:proofErr w:type="spellStart"/>
            <w:r w:rsidRPr="003129C4">
              <w:rPr>
                <w:rStyle w:val="af6"/>
                <w:rFonts w:cs="Arial"/>
                <w:color w:val="0F1115"/>
                <w:shd w:val="clear" w:color="auto" w:fill="FFFFFF"/>
              </w:rPr>
              <w:t>MnCl</w:t>
            </w:r>
            <w:proofErr w:type="spellEnd"/>
            <w:r w:rsidRPr="003129C4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  <w:lang w:val="ru-RU"/>
              </w:rPr>
              <w:t>₂</w:t>
            </w:r>
            <w:r w:rsidRPr="003129C4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+ </w:t>
            </w:r>
            <w:r w:rsidRPr="003129C4">
              <w:rPr>
                <w:rStyle w:val="af6"/>
                <w:rFonts w:cs="Arial"/>
                <w:color w:val="0F1115"/>
                <w:shd w:val="clear" w:color="auto" w:fill="FFFFFF"/>
              </w:rPr>
              <w:t>Cl</w:t>
            </w:r>
            <w:r w:rsidRPr="003129C4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  <w:lang w:val="ru-RU"/>
              </w:rPr>
              <w:t>₂</w:t>
            </w:r>
            <w:r w:rsidRPr="003129C4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+ </w:t>
            </w:r>
            <w:r w:rsidRPr="003129C4">
              <w:rPr>
                <w:rStyle w:val="af6"/>
                <w:rFonts w:cs="Arial"/>
                <w:color w:val="0F1115"/>
                <w:shd w:val="clear" w:color="auto" w:fill="FFFFFF"/>
              </w:rPr>
              <w:t>H</w:t>
            </w:r>
            <w:r w:rsidRPr="003129C4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  <w:lang w:val="ru-RU"/>
              </w:rPr>
              <w:t>₂</w:t>
            </w:r>
            <w:r w:rsidRPr="003129C4">
              <w:rPr>
                <w:rStyle w:val="af6"/>
                <w:rFonts w:cs="Arial"/>
                <w:color w:val="0F1115"/>
                <w:shd w:val="clear" w:color="auto" w:fill="FFFFFF"/>
              </w:rPr>
              <w:t>O</w:t>
            </w:r>
            <w:proofErr w:type="gramStart"/>
            <w:r w:rsidRPr="003129C4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  (</w:t>
            </w:r>
            <w:proofErr w:type="gramEnd"/>
            <w:r>
              <w:rPr>
                <w:rStyle w:val="af6"/>
                <w:rFonts w:cs="Arial"/>
                <w:b w:val="0"/>
                <w:bCs w:val="0"/>
                <w:i/>
                <w:iCs/>
                <w:color w:val="0F1115"/>
                <w:sz w:val="22"/>
                <w:szCs w:val="20"/>
                <w:shd w:val="clear" w:color="auto" w:fill="FFFFFF"/>
                <w:lang w:val="ru-RU"/>
              </w:rPr>
              <w:t>вспомни, как оформлять баланс, когда участвует двухатомная молекула)</w:t>
            </w:r>
          </w:p>
          <w:p w:rsidR="003940A0" w:rsidRDefault="003940A0" w:rsidP="003940A0">
            <w:pPr>
              <w:rPr>
                <w:rStyle w:val="af6"/>
                <w:rFonts w:cs="Arial"/>
                <w:b w:val="0"/>
                <w:bCs w:val="0"/>
                <w:i/>
                <w:iCs/>
                <w:color w:val="0F1115"/>
                <w:sz w:val="22"/>
                <w:szCs w:val="20"/>
                <w:shd w:val="clear" w:color="auto" w:fill="FFFFFF"/>
                <w:lang w:val="ru-RU"/>
              </w:rPr>
            </w:pPr>
          </w:p>
          <w:p w:rsidR="003940A0" w:rsidRDefault="003940A0" w:rsidP="003940A0">
            <w:pPr>
              <w:rPr>
                <w:rStyle w:val="af6"/>
                <w:rFonts w:cs="Arial"/>
                <w:b w:val="0"/>
                <w:bCs w:val="0"/>
                <w:i/>
                <w:iCs/>
                <w:color w:val="0F1115"/>
                <w:sz w:val="22"/>
                <w:szCs w:val="20"/>
                <w:shd w:val="clear" w:color="auto" w:fill="FFFFFF"/>
                <w:lang w:val="ru-RU"/>
              </w:rPr>
            </w:pPr>
          </w:p>
          <w:p w:rsidR="003940A0" w:rsidRDefault="003940A0" w:rsidP="003940A0">
            <w:pPr>
              <w:rPr>
                <w:rStyle w:val="af6"/>
                <w:rFonts w:cs="Arial"/>
                <w:b w:val="0"/>
                <w:bCs w:val="0"/>
                <w:i/>
                <w:iCs/>
                <w:color w:val="0F1115"/>
                <w:sz w:val="22"/>
                <w:szCs w:val="20"/>
                <w:shd w:val="clear" w:color="auto" w:fill="FFFFFF"/>
                <w:lang w:val="ru-RU"/>
              </w:rPr>
            </w:pPr>
          </w:p>
          <w:p w:rsidR="003940A0" w:rsidRDefault="003940A0" w:rsidP="003940A0">
            <w:pPr>
              <w:rPr>
                <w:rStyle w:val="af6"/>
                <w:rFonts w:cs="Arial"/>
                <w:b w:val="0"/>
                <w:bCs w:val="0"/>
                <w:i/>
                <w:iCs/>
                <w:color w:val="0F1115"/>
                <w:sz w:val="22"/>
                <w:szCs w:val="20"/>
                <w:shd w:val="clear" w:color="auto" w:fill="FFFFFF"/>
                <w:lang w:val="ru-RU"/>
              </w:rPr>
            </w:pPr>
          </w:p>
          <w:p w:rsidR="003940A0" w:rsidRPr="003129C4" w:rsidRDefault="003940A0" w:rsidP="003940A0">
            <w:pPr>
              <w:rPr>
                <w:rStyle w:val="af6"/>
                <w:rFonts w:cs="Arial"/>
                <w:b w:val="0"/>
                <w:bCs w:val="0"/>
                <w:i/>
                <w:iCs/>
                <w:color w:val="0F1115"/>
                <w:sz w:val="22"/>
                <w:szCs w:val="20"/>
                <w:shd w:val="clear" w:color="auto" w:fill="FFFFFF"/>
                <w:lang w:val="ru-RU"/>
              </w:rPr>
            </w:pPr>
          </w:p>
          <w:p w:rsidR="003940A0" w:rsidRPr="006253FB" w:rsidRDefault="003940A0" w:rsidP="003940A0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  <w: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4</w:t>
            </w:r>
            <w:r w:rsidRPr="006253F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. Обрати внимание! </w:t>
            </w:r>
          </w:p>
          <w:p w:rsidR="003940A0" w:rsidRPr="00543654" w:rsidRDefault="003940A0" w:rsidP="003940A0">
            <w:pPr>
              <w:jc w:val="both"/>
              <w:rPr>
                <w:rFonts w:cs="Arial"/>
                <w:lang w:val="ru-RU"/>
              </w:rPr>
            </w:pPr>
            <w:proofErr w:type="spellStart"/>
            <w:r w:rsidRPr="00543654">
              <w:rPr>
                <w:rFonts w:cs="Arial"/>
                <w:lang w:val="ru-RU"/>
              </w:rPr>
              <w:t>Cl</w:t>
            </w:r>
            <w:proofErr w:type="spellEnd"/>
            <w:r w:rsidRPr="00543654">
              <w:rPr>
                <w:rFonts w:ascii="Cambria Math" w:hAnsi="Cambria Math" w:cs="Cambria Math"/>
                <w:lang w:val="ru-RU"/>
              </w:rPr>
              <w:t>₂</w:t>
            </w:r>
            <w:r w:rsidRPr="00543654">
              <w:rPr>
                <w:rFonts w:cs="Arial"/>
                <w:lang w:val="ru-RU"/>
              </w:rPr>
              <w:t xml:space="preserve"> + </w:t>
            </w:r>
            <w:proofErr w:type="spellStart"/>
            <w:r w:rsidRPr="00543654">
              <w:rPr>
                <w:rFonts w:cs="Arial"/>
                <w:lang w:val="ru-RU"/>
              </w:rPr>
              <w:t>NaOH</w:t>
            </w:r>
            <w:proofErr w:type="spellEnd"/>
            <w:r>
              <w:rPr>
                <w:rFonts w:cs="Arial"/>
                <w:lang w:val="ru-RU"/>
              </w:rPr>
              <w:t xml:space="preserve"> </w:t>
            </w:r>
            <w:r w:rsidRPr="00543654">
              <w:rPr>
                <w:rFonts w:cs="Arial"/>
                <w:lang w:val="ru-RU"/>
              </w:rPr>
              <w:t xml:space="preserve">→ </w:t>
            </w:r>
            <w:proofErr w:type="spellStart"/>
            <w:r w:rsidRPr="00543654">
              <w:rPr>
                <w:rFonts w:cs="Arial"/>
                <w:lang w:val="ru-RU"/>
              </w:rPr>
              <w:t>NaCl</w:t>
            </w:r>
            <w:proofErr w:type="spellEnd"/>
            <w:r w:rsidRPr="00543654">
              <w:rPr>
                <w:rFonts w:cs="Arial"/>
                <w:lang w:val="ru-RU"/>
              </w:rPr>
              <w:t xml:space="preserve"> + </w:t>
            </w:r>
            <w:proofErr w:type="spellStart"/>
            <w:r w:rsidRPr="00543654">
              <w:rPr>
                <w:rFonts w:cs="Arial"/>
                <w:lang w:val="ru-RU"/>
              </w:rPr>
              <w:t>NaClO</w:t>
            </w:r>
            <w:proofErr w:type="spellEnd"/>
            <w:r w:rsidRPr="00543654">
              <w:rPr>
                <w:rFonts w:ascii="Cambria Math" w:hAnsi="Cambria Math" w:cs="Cambria Math"/>
                <w:lang w:val="ru-RU"/>
              </w:rPr>
              <w:t>₃</w:t>
            </w:r>
            <w:r w:rsidRPr="00543654">
              <w:rPr>
                <w:rFonts w:cs="Arial"/>
                <w:lang w:val="ru-RU"/>
              </w:rPr>
              <w:t xml:space="preserve"> + H</w:t>
            </w:r>
            <w:r w:rsidRPr="00543654">
              <w:rPr>
                <w:rFonts w:ascii="Cambria Math" w:hAnsi="Cambria Math" w:cs="Cambria Math"/>
                <w:lang w:val="ru-RU"/>
              </w:rPr>
              <w:t>₂</w:t>
            </w:r>
            <w:r w:rsidRPr="00543654">
              <w:rPr>
                <w:rFonts w:cs="Arial"/>
                <w:lang w:val="ru-RU"/>
              </w:rPr>
              <w:t>O</w:t>
            </w:r>
          </w:p>
          <w:p w:rsidR="003940A0" w:rsidRDefault="003940A0" w:rsidP="003940A0">
            <w:pPr>
              <w:numPr>
                <w:ilvl w:val="0"/>
                <w:numId w:val="22"/>
              </w:numPr>
              <w:tabs>
                <w:tab w:val="clear" w:pos="720"/>
                <w:tab w:val="num" w:pos="278"/>
              </w:tabs>
              <w:ind w:left="278" w:hanging="278"/>
              <w:jc w:val="both"/>
              <w:rPr>
                <w:rFonts w:cs="Arial"/>
                <w:lang w:val="ru-RU"/>
              </w:rPr>
            </w:pPr>
            <w:r w:rsidRPr="00543654">
              <w:rPr>
                <w:rFonts w:cs="Arial"/>
                <w:lang w:val="ru-RU"/>
              </w:rPr>
              <w:t>Определи степени окисления хлора во всех веществах</w:t>
            </w:r>
            <w:r>
              <w:rPr>
                <w:rFonts w:cs="Arial"/>
                <w:lang w:val="ru-RU"/>
              </w:rPr>
              <w:t>.</w:t>
            </w:r>
            <w:r w:rsidRPr="00543654">
              <w:rPr>
                <w:rFonts w:cs="Arial"/>
                <w:lang w:val="ru-RU"/>
              </w:rPr>
              <w:t xml:space="preserve"> </w:t>
            </w:r>
          </w:p>
          <w:p w:rsidR="003940A0" w:rsidRPr="00543654" w:rsidRDefault="003940A0" w:rsidP="003940A0">
            <w:pPr>
              <w:numPr>
                <w:ilvl w:val="0"/>
                <w:numId w:val="22"/>
              </w:numPr>
              <w:tabs>
                <w:tab w:val="clear" w:pos="720"/>
                <w:tab w:val="num" w:pos="278"/>
              </w:tabs>
              <w:ind w:left="278" w:hanging="278"/>
              <w:jc w:val="both"/>
              <w:rPr>
                <w:rFonts w:cs="Arial"/>
                <w:lang w:val="ru-RU"/>
              </w:rPr>
            </w:pPr>
            <w:r w:rsidRPr="00543654">
              <w:rPr>
                <w:rFonts w:cs="Arial"/>
                <w:lang w:val="ru-RU"/>
              </w:rPr>
              <w:t xml:space="preserve">Какой процесс происходит с хлором при образовании </w:t>
            </w:r>
            <w:proofErr w:type="spellStart"/>
            <w:r w:rsidRPr="00543654">
              <w:rPr>
                <w:rFonts w:cs="Arial"/>
                <w:lang w:val="ru-RU"/>
              </w:rPr>
              <w:t>NaCl</w:t>
            </w:r>
            <w:proofErr w:type="spellEnd"/>
            <w:r w:rsidRPr="00543654">
              <w:rPr>
                <w:rFonts w:cs="Arial"/>
                <w:lang w:val="ru-RU"/>
              </w:rPr>
              <w:t>?</w:t>
            </w:r>
            <w:r w:rsidRPr="00543654">
              <w:rPr>
                <w:rFonts w:cs="Arial"/>
                <w:lang w:val="ru-RU"/>
              </w:rPr>
              <w:br/>
            </w:r>
            <w:r w:rsidRPr="00543654">
              <w:rPr>
                <w:rFonts w:cs="Arial"/>
                <w:i/>
                <w:iCs/>
                <w:lang w:val="ru-RU"/>
              </w:rPr>
              <w:t>Окисление или восстановление?</w:t>
            </w:r>
          </w:p>
          <w:p w:rsidR="003940A0" w:rsidRPr="00543654" w:rsidRDefault="003940A0" w:rsidP="003940A0">
            <w:pPr>
              <w:numPr>
                <w:ilvl w:val="0"/>
                <w:numId w:val="22"/>
              </w:numPr>
              <w:tabs>
                <w:tab w:val="clear" w:pos="720"/>
                <w:tab w:val="num" w:pos="278"/>
              </w:tabs>
              <w:ind w:left="278" w:hanging="278"/>
              <w:jc w:val="both"/>
              <w:rPr>
                <w:rFonts w:cs="Arial"/>
                <w:lang w:val="ru-RU"/>
              </w:rPr>
            </w:pPr>
            <w:r w:rsidRPr="00543654">
              <w:rPr>
                <w:rFonts w:cs="Arial"/>
                <w:lang w:val="ru-RU"/>
              </w:rPr>
              <w:t xml:space="preserve">Какой процесс происходит с хлором при образовании </w:t>
            </w:r>
            <w:proofErr w:type="spellStart"/>
            <w:r w:rsidRPr="00543654">
              <w:rPr>
                <w:rFonts w:cs="Arial"/>
                <w:lang w:val="ru-RU"/>
              </w:rPr>
              <w:t>NaClO</w:t>
            </w:r>
            <w:proofErr w:type="spellEnd"/>
            <w:r w:rsidRPr="00543654">
              <w:rPr>
                <w:rFonts w:ascii="Cambria Math" w:hAnsi="Cambria Math" w:cs="Cambria Math"/>
                <w:lang w:val="ru-RU"/>
              </w:rPr>
              <w:t>₃</w:t>
            </w:r>
            <w:r w:rsidRPr="00543654">
              <w:rPr>
                <w:rFonts w:cs="Arial"/>
                <w:lang w:val="ru-RU"/>
              </w:rPr>
              <w:t>?</w:t>
            </w:r>
          </w:p>
          <w:p w:rsidR="003940A0" w:rsidRDefault="003940A0" w:rsidP="003940A0">
            <w:pPr>
              <w:numPr>
                <w:ilvl w:val="0"/>
                <w:numId w:val="22"/>
              </w:numPr>
              <w:tabs>
                <w:tab w:val="clear" w:pos="720"/>
                <w:tab w:val="num" w:pos="278"/>
              </w:tabs>
              <w:ind w:left="278" w:hanging="278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О</w:t>
            </w:r>
            <w:r w:rsidRPr="00543654">
              <w:rPr>
                <w:rFonts w:cs="Arial"/>
                <w:lang w:val="ru-RU"/>
              </w:rPr>
              <w:t xml:space="preserve">дин атом восстанавливается до </w:t>
            </w:r>
            <w:proofErr w:type="spellStart"/>
            <w:r w:rsidRPr="00543654">
              <w:rPr>
                <w:rFonts w:cs="Arial"/>
                <w:lang w:val="ru-RU"/>
              </w:rPr>
              <w:t>Cl</w:t>
            </w:r>
            <w:proofErr w:type="spellEnd"/>
            <w:r w:rsidRPr="00543654">
              <w:rPr>
                <w:rFonts w:ascii="Cambria Math" w:hAnsi="Cambria Math" w:cs="Cambria Math"/>
                <w:lang w:val="ru-RU"/>
              </w:rPr>
              <w:t>⁻</w:t>
            </w:r>
            <w:r w:rsidRPr="00543654">
              <w:rPr>
                <w:rFonts w:cs="Arial"/>
                <w:lang w:val="ru-RU"/>
              </w:rPr>
              <w:t xml:space="preserve">, а другой окисляется до </w:t>
            </w:r>
            <w:proofErr w:type="spellStart"/>
            <w:r w:rsidRPr="00543654">
              <w:rPr>
                <w:rFonts w:cs="Arial"/>
                <w:lang w:val="ru-RU"/>
              </w:rPr>
              <w:t>Cl</w:t>
            </w:r>
            <w:proofErr w:type="spellEnd"/>
            <w:r w:rsidRPr="00543654">
              <w:rPr>
                <w:rFonts w:ascii="Cambria Math" w:hAnsi="Cambria Math" w:cs="Cambria Math"/>
                <w:lang w:val="ru-RU"/>
              </w:rPr>
              <w:t>⁺</w:t>
            </w:r>
            <w:r w:rsidRPr="00543654">
              <w:rPr>
                <w:rFonts w:cs="Arial"/>
                <w:lang w:val="ru-RU"/>
              </w:rPr>
              <w:t>⁵</w:t>
            </w:r>
            <w:proofErr w:type="gramStart"/>
            <w:r w:rsidRPr="00543654">
              <w:rPr>
                <w:rFonts w:cs="Arial"/>
                <w:lang w:val="ru-RU"/>
              </w:rPr>
              <w:t xml:space="preserve">, </w:t>
            </w:r>
            <w:r>
              <w:rPr>
                <w:rFonts w:cs="Arial"/>
                <w:lang w:val="ru-RU"/>
              </w:rPr>
              <w:t>Составим</w:t>
            </w:r>
            <w:proofErr w:type="gramEnd"/>
            <w:r>
              <w:rPr>
                <w:rFonts w:cs="Arial"/>
                <w:lang w:val="ru-RU"/>
              </w:rPr>
              <w:t xml:space="preserve"> баланс:</w:t>
            </w:r>
          </w:p>
          <w:p w:rsidR="003940A0" w:rsidRPr="00543654" w:rsidRDefault="003940A0" w:rsidP="003940A0">
            <w:pPr>
              <w:ind w:left="278"/>
              <w:jc w:val="both"/>
              <w:rPr>
                <w:rFonts w:cs="Arial"/>
                <w:lang w:val="ru-RU"/>
              </w:rPr>
            </w:pPr>
            <w:r w:rsidRPr="006253FB"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50DA258" wp14:editId="271A1377">
                      <wp:simplePos x="0" y="0"/>
                      <wp:positionH relativeFrom="column">
                        <wp:posOffset>2081530</wp:posOffset>
                      </wp:positionH>
                      <wp:positionV relativeFrom="paragraph">
                        <wp:posOffset>20320</wp:posOffset>
                      </wp:positionV>
                      <wp:extent cx="0" cy="350520"/>
                      <wp:effectExtent l="57150" t="19050" r="76200" b="8763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05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66F95BE" id="Прямая соединительная линия 20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9pt,1.6pt" to="163.9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6253FB"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E697BB2" wp14:editId="1FBB2FBC">
                      <wp:simplePos x="0" y="0"/>
                      <wp:positionH relativeFrom="column">
                        <wp:posOffset>1677670</wp:posOffset>
                      </wp:positionH>
                      <wp:positionV relativeFrom="paragraph">
                        <wp:posOffset>20320</wp:posOffset>
                      </wp:positionV>
                      <wp:extent cx="0" cy="350520"/>
                      <wp:effectExtent l="57150" t="19050" r="76200" b="87630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05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D7EE73" id="Прямая соединительная линия 19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1pt,1.6pt" to="132.1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proofErr w:type="spellStart"/>
            <w:r w:rsidRPr="00543654">
              <w:rPr>
                <w:rFonts w:cs="Arial"/>
                <w:lang w:val="ru-RU"/>
              </w:rPr>
              <w:t>Cl</w:t>
            </w:r>
            <w:proofErr w:type="spellEnd"/>
            <w:r w:rsidRPr="00543654">
              <w:rPr>
                <w:rFonts w:ascii="Cambria Math" w:hAnsi="Cambria Math" w:cs="Cambria Math"/>
                <w:lang w:val="ru-RU"/>
              </w:rPr>
              <w:t>₂</w:t>
            </w:r>
            <w:r w:rsidRPr="00543654">
              <w:rPr>
                <w:rFonts w:cs="Arial"/>
                <w:lang w:val="ru-RU"/>
              </w:rPr>
              <w:t xml:space="preserve">⁰ + 2ē </w:t>
            </w:r>
            <w:r w:rsidRPr="00543654">
              <w:rPr>
                <w:rFonts w:cs="Arial" w:hint="eastAsia"/>
                <w:lang w:val="ru-RU"/>
              </w:rPr>
              <w:t>→</w:t>
            </w:r>
            <w:r w:rsidRPr="00543654">
              <w:rPr>
                <w:rFonts w:cs="Arial"/>
                <w:lang w:val="ru-RU"/>
              </w:rPr>
              <w:t xml:space="preserve"> 2Cl</w:t>
            </w:r>
            <w:r w:rsidRPr="00543654">
              <w:rPr>
                <w:rFonts w:ascii="Cambria Math" w:hAnsi="Cambria Math" w:cs="Cambria Math"/>
                <w:lang w:val="ru-RU"/>
              </w:rPr>
              <w:t>⁻</w:t>
            </w:r>
            <w:r w:rsidRPr="00543654">
              <w:rPr>
                <w:rFonts w:cs="Arial"/>
                <w:lang w:val="ru-RU"/>
              </w:rPr>
              <w:t xml:space="preserve">¹ </w:t>
            </w:r>
            <w:r>
              <w:rPr>
                <w:rFonts w:cs="Arial"/>
                <w:lang w:val="ru-RU"/>
              </w:rPr>
              <w:t xml:space="preserve">         10      5</w:t>
            </w:r>
          </w:p>
          <w:p w:rsidR="003940A0" w:rsidRDefault="003940A0" w:rsidP="003940A0">
            <w:pPr>
              <w:ind w:left="278"/>
              <w:jc w:val="both"/>
              <w:rPr>
                <w:rFonts w:cs="Arial"/>
                <w:lang w:val="ru-RU"/>
              </w:rPr>
            </w:pPr>
            <w:proofErr w:type="spellStart"/>
            <w:r w:rsidRPr="00543654">
              <w:rPr>
                <w:rFonts w:cs="Arial"/>
                <w:lang w:val="ru-RU"/>
              </w:rPr>
              <w:t>Cl</w:t>
            </w:r>
            <w:proofErr w:type="spellEnd"/>
            <w:r w:rsidRPr="00543654">
              <w:rPr>
                <w:rFonts w:ascii="Cambria Math" w:hAnsi="Cambria Math" w:cs="Cambria Math"/>
                <w:lang w:val="ru-RU"/>
              </w:rPr>
              <w:t>₂</w:t>
            </w:r>
            <w:r w:rsidRPr="00543654">
              <w:rPr>
                <w:rFonts w:cs="Arial"/>
                <w:lang w:val="ru-RU"/>
              </w:rPr>
              <w:t xml:space="preserve">⁰ − 10ē </w:t>
            </w:r>
            <w:r w:rsidRPr="00543654">
              <w:rPr>
                <w:rFonts w:cs="Arial" w:hint="eastAsia"/>
                <w:lang w:val="ru-RU"/>
              </w:rPr>
              <w:t>→</w:t>
            </w:r>
            <w:r w:rsidRPr="00543654">
              <w:rPr>
                <w:rFonts w:cs="Arial"/>
                <w:lang w:val="ru-RU"/>
              </w:rPr>
              <w:t xml:space="preserve"> 2Cl</w:t>
            </w:r>
            <w:r w:rsidRPr="00543654">
              <w:rPr>
                <w:rFonts w:ascii="Cambria Math" w:hAnsi="Cambria Math" w:cs="Cambria Math"/>
                <w:lang w:val="ru-RU"/>
              </w:rPr>
              <w:t>⁺</w:t>
            </w:r>
            <w:r w:rsidRPr="00543654">
              <w:rPr>
                <w:rFonts w:cs="Arial"/>
                <w:lang w:val="ru-RU"/>
              </w:rPr>
              <w:t xml:space="preserve">⁵ </w:t>
            </w:r>
            <w:r>
              <w:rPr>
                <w:rFonts w:cs="Arial"/>
                <w:lang w:val="ru-RU"/>
              </w:rPr>
              <w:t xml:space="preserve">        2       1</w:t>
            </w:r>
          </w:p>
          <w:p w:rsidR="003940A0" w:rsidRPr="00916B4F" w:rsidRDefault="003940A0" w:rsidP="003940A0">
            <w:pPr>
              <w:numPr>
                <w:ilvl w:val="0"/>
                <w:numId w:val="22"/>
              </w:numPr>
              <w:tabs>
                <w:tab w:val="clear" w:pos="720"/>
                <w:tab w:val="num" w:pos="278"/>
              </w:tabs>
              <w:ind w:left="278" w:hanging="278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 xml:space="preserve">Полученные </w:t>
            </w:r>
            <w:r w:rsidRPr="00543654">
              <w:rPr>
                <w:rFonts w:cs="Arial"/>
                <w:i/>
                <w:iCs/>
                <w:lang w:val="ru-RU"/>
              </w:rPr>
              <w:t xml:space="preserve">коэффициенты </w:t>
            </w:r>
            <w:r>
              <w:rPr>
                <w:rFonts w:cs="Arial"/>
                <w:i/>
                <w:iCs/>
                <w:lang w:val="ru-RU"/>
              </w:rPr>
              <w:t>ставим только перед продуктами.</w:t>
            </w:r>
          </w:p>
          <w:p w:rsidR="003940A0" w:rsidRPr="00916B4F" w:rsidRDefault="003940A0" w:rsidP="003940A0">
            <w:pPr>
              <w:jc w:val="both"/>
              <w:rPr>
                <w:rFonts w:cs="Arial"/>
                <w:lang w:val="ru-RU"/>
              </w:rPr>
            </w:pPr>
            <w:proofErr w:type="spellStart"/>
            <w:r w:rsidRPr="00543654">
              <w:rPr>
                <w:rFonts w:cs="Arial"/>
                <w:lang w:val="ru-RU"/>
              </w:rPr>
              <w:t>Cl</w:t>
            </w:r>
            <w:proofErr w:type="spellEnd"/>
            <w:r w:rsidRPr="00543654">
              <w:rPr>
                <w:rFonts w:ascii="Cambria Math" w:hAnsi="Cambria Math" w:cs="Cambria Math"/>
                <w:lang w:val="ru-RU"/>
              </w:rPr>
              <w:t>₂</w:t>
            </w:r>
            <w:r w:rsidRPr="00543654">
              <w:rPr>
                <w:rFonts w:cs="Arial"/>
                <w:lang w:val="ru-RU"/>
              </w:rPr>
              <w:t xml:space="preserve"> + </w:t>
            </w:r>
            <w:proofErr w:type="spellStart"/>
            <w:r w:rsidRPr="00543654">
              <w:rPr>
                <w:rFonts w:cs="Arial"/>
                <w:lang w:val="ru-RU"/>
              </w:rPr>
              <w:t>NaOH</w:t>
            </w:r>
            <w:proofErr w:type="spellEnd"/>
            <w:r>
              <w:rPr>
                <w:rFonts w:cs="Arial"/>
                <w:lang w:val="ru-RU"/>
              </w:rPr>
              <w:t xml:space="preserve"> </w:t>
            </w:r>
            <w:r w:rsidRPr="00543654">
              <w:rPr>
                <w:rFonts w:cs="Arial"/>
                <w:lang w:val="ru-RU"/>
              </w:rPr>
              <w:t xml:space="preserve">→ </w:t>
            </w:r>
            <w:r>
              <w:rPr>
                <w:rFonts w:cs="Arial"/>
                <w:lang w:val="ru-RU"/>
              </w:rPr>
              <w:t>5</w:t>
            </w:r>
            <w:r w:rsidRPr="00543654">
              <w:rPr>
                <w:rFonts w:cs="Arial"/>
                <w:lang w:val="ru-RU"/>
              </w:rPr>
              <w:t xml:space="preserve">NaCl + </w:t>
            </w:r>
            <w:r>
              <w:rPr>
                <w:rFonts w:cs="Arial"/>
                <w:lang w:val="ru-RU"/>
              </w:rPr>
              <w:t>1</w:t>
            </w:r>
            <w:r w:rsidRPr="00543654">
              <w:rPr>
                <w:rFonts w:cs="Arial"/>
                <w:lang w:val="ru-RU"/>
              </w:rPr>
              <w:t>NaClO</w:t>
            </w:r>
            <w:r w:rsidRPr="00543654">
              <w:rPr>
                <w:rFonts w:ascii="Cambria Math" w:hAnsi="Cambria Math" w:cs="Cambria Math"/>
                <w:lang w:val="ru-RU"/>
              </w:rPr>
              <w:t>₃</w:t>
            </w:r>
            <w:r w:rsidRPr="00543654">
              <w:rPr>
                <w:rFonts w:cs="Arial"/>
                <w:lang w:val="ru-RU"/>
              </w:rPr>
              <w:t xml:space="preserve"> + H</w:t>
            </w:r>
            <w:r w:rsidRPr="00543654">
              <w:rPr>
                <w:rFonts w:ascii="Cambria Math" w:hAnsi="Cambria Math" w:cs="Cambria Math"/>
                <w:lang w:val="ru-RU"/>
              </w:rPr>
              <w:t>₂</w:t>
            </w:r>
            <w:r w:rsidRPr="00543654">
              <w:rPr>
                <w:rFonts w:cs="Arial"/>
                <w:lang w:val="ru-RU"/>
              </w:rPr>
              <w:t>O</w:t>
            </w:r>
          </w:p>
          <w:p w:rsidR="003940A0" w:rsidRPr="00543654" w:rsidRDefault="003940A0" w:rsidP="003940A0">
            <w:pPr>
              <w:numPr>
                <w:ilvl w:val="0"/>
                <w:numId w:val="22"/>
              </w:numPr>
              <w:tabs>
                <w:tab w:val="clear" w:pos="720"/>
                <w:tab w:val="num" w:pos="278"/>
              </w:tabs>
              <w:ind w:left="278" w:hanging="278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У</w:t>
            </w:r>
            <w:r w:rsidRPr="00543654">
              <w:rPr>
                <w:rFonts w:cs="Arial"/>
                <w:lang w:val="ru-RU"/>
              </w:rPr>
              <w:t>равн</w:t>
            </w:r>
            <w:r>
              <w:rPr>
                <w:rFonts w:cs="Arial"/>
                <w:lang w:val="ru-RU"/>
              </w:rPr>
              <w:t>иваем</w:t>
            </w:r>
            <w:r w:rsidRPr="00543654">
              <w:rPr>
                <w:rFonts w:cs="Arial"/>
                <w:lang w:val="ru-RU"/>
              </w:rPr>
              <w:t xml:space="preserve"> хлор, коэффициенты перед </w:t>
            </w:r>
            <w:proofErr w:type="spellStart"/>
            <w:r w:rsidRPr="00543654">
              <w:rPr>
                <w:rFonts w:cs="Arial"/>
                <w:lang w:val="ru-RU"/>
              </w:rPr>
              <w:t>NaOH</w:t>
            </w:r>
            <w:proofErr w:type="spellEnd"/>
            <w:r w:rsidRPr="00543654">
              <w:rPr>
                <w:rFonts w:cs="Arial"/>
                <w:lang w:val="ru-RU"/>
              </w:rPr>
              <w:t xml:space="preserve"> и H</w:t>
            </w:r>
            <w:r w:rsidRPr="00543654">
              <w:rPr>
                <w:rFonts w:ascii="Cambria Math" w:hAnsi="Cambria Math" w:cs="Cambria Math"/>
                <w:lang w:val="ru-RU"/>
              </w:rPr>
              <w:t>₂</w:t>
            </w:r>
            <w:r w:rsidRPr="00543654">
              <w:rPr>
                <w:rFonts w:cs="Arial"/>
                <w:lang w:val="ru-RU"/>
              </w:rPr>
              <w:t>O</w:t>
            </w:r>
            <w:r>
              <w:rPr>
                <w:rFonts w:cs="Arial"/>
                <w:lang w:val="ru-RU"/>
              </w:rPr>
              <w:t>.</w:t>
            </w:r>
            <w:r w:rsidRPr="00543654">
              <w:rPr>
                <w:rFonts w:cs="Arial"/>
                <w:lang w:val="ru-RU"/>
              </w:rPr>
              <w:br/>
              <w:t>Запиши окончательное уравнение.</w:t>
            </w:r>
          </w:p>
          <w:p w:rsidR="003940A0" w:rsidRPr="00543654" w:rsidRDefault="003940A0" w:rsidP="003940A0">
            <w:pPr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3</w:t>
            </w:r>
            <w:r w:rsidRPr="00543654">
              <w:rPr>
                <w:rFonts w:cs="Arial"/>
                <w:lang w:val="ru-RU"/>
              </w:rPr>
              <w:t>Cl</w:t>
            </w:r>
            <w:r w:rsidRPr="00543654">
              <w:rPr>
                <w:rFonts w:ascii="Cambria Math" w:hAnsi="Cambria Math" w:cs="Cambria Math"/>
                <w:lang w:val="ru-RU"/>
              </w:rPr>
              <w:t>₂</w:t>
            </w:r>
            <w:r w:rsidRPr="00543654">
              <w:rPr>
                <w:rFonts w:cs="Arial"/>
                <w:lang w:val="ru-RU"/>
              </w:rPr>
              <w:t xml:space="preserve"> + </w:t>
            </w:r>
            <w:r>
              <w:rPr>
                <w:rFonts w:cs="Arial"/>
                <w:lang w:val="ru-RU"/>
              </w:rPr>
              <w:t>6</w:t>
            </w:r>
            <w:r w:rsidRPr="00543654">
              <w:rPr>
                <w:rFonts w:cs="Arial"/>
                <w:lang w:val="ru-RU"/>
              </w:rPr>
              <w:t>NaOH</w:t>
            </w:r>
            <w:r>
              <w:rPr>
                <w:rFonts w:cs="Arial"/>
                <w:lang w:val="ru-RU"/>
              </w:rPr>
              <w:t xml:space="preserve"> </w:t>
            </w:r>
            <w:r w:rsidRPr="00543654">
              <w:rPr>
                <w:rFonts w:cs="Arial"/>
                <w:lang w:val="ru-RU"/>
              </w:rPr>
              <w:t>→</w:t>
            </w:r>
            <w:r>
              <w:rPr>
                <w:rFonts w:cs="Arial"/>
                <w:lang w:val="ru-RU"/>
              </w:rPr>
              <w:t>5</w:t>
            </w:r>
            <w:r w:rsidRPr="00543654">
              <w:rPr>
                <w:rFonts w:cs="Arial"/>
                <w:lang w:val="ru-RU"/>
              </w:rPr>
              <w:t xml:space="preserve"> </w:t>
            </w:r>
            <w:proofErr w:type="spellStart"/>
            <w:r w:rsidRPr="00543654">
              <w:rPr>
                <w:rFonts w:cs="Arial"/>
                <w:lang w:val="ru-RU"/>
              </w:rPr>
              <w:t>NaCl</w:t>
            </w:r>
            <w:proofErr w:type="spellEnd"/>
            <w:r w:rsidRPr="00543654">
              <w:rPr>
                <w:rFonts w:cs="Arial"/>
                <w:lang w:val="ru-RU"/>
              </w:rPr>
              <w:t xml:space="preserve"> + </w:t>
            </w:r>
            <w:proofErr w:type="spellStart"/>
            <w:r w:rsidRPr="00543654">
              <w:rPr>
                <w:rFonts w:cs="Arial"/>
                <w:lang w:val="ru-RU"/>
              </w:rPr>
              <w:t>NaClO</w:t>
            </w:r>
            <w:proofErr w:type="spellEnd"/>
            <w:r w:rsidRPr="00543654">
              <w:rPr>
                <w:rFonts w:ascii="Cambria Math" w:hAnsi="Cambria Math" w:cs="Cambria Math"/>
                <w:lang w:val="ru-RU"/>
              </w:rPr>
              <w:t>₃</w:t>
            </w:r>
            <w:r w:rsidRPr="00543654">
              <w:rPr>
                <w:rFonts w:cs="Arial"/>
                <w:lang w:val="ru-RU"/>
              </w:rPr>
              <w:t xml:space="preserve"> +</w:t>
            </w:r>
            <w:r>
              <w:rPr>
                <w:rFonts w:cs="Arial"/>
                <w:lang w:val="ru-RU"/>
              </w:rPr>
              <w:t xml:space="preserve"> 3</w:t>
            </w:r>
            <w:r w:rsidRPr="00543654">
              <w:rPr>
                <w:rFonts w:cs="Arial"/>
                <w:lang w:val="ru-RU"/>
              </w:rPr>
              <w:t xml:space="preserve"> H</w:t>
            </w:r>
            <w:r w:rsidRPr="00543654">
              <w:rPr>
                <w:rFonts w:ascii="Cambria Math" w:hAnsi="Cambria Math" w:cs="Cambria Math"/>
                <w:lang w:val="ru-RU"/>
              </w:rPr>
              <w:t>₂</w:t>
            </w:r>
            <w:r w:rsidRPr="00543654">
              <w:rPr>
                <w:rFonts w:cs="Arial"/>
                <w:lang w:val="ru-RU"/>
              </w:rPr>
              <w:t>O</w:t>
            </w:r>
          </w:p>
          <w:p w:rsidR="00AD5D72" w:rsidRPr="00DA7330" w:rsidRDefault="003940A0" w:rsidP="003940A0">
            <w:pPr>
              <w:spacing w:before="40" w:after="80"/>
              <w:rPr>
                <w:lang w:val="ru-RU"/>
              </w:rPr>
            </w:pPr>
            <w:r w:rsidRPr="00916B4F">
              <w:rPr>
                <w:rFonts w:cs="Arial"/>
                <w:b/>
                <w:bCs/>
                <w:lang w:val="ru-RU"/>
              </w:rPr>
              <w:t>Укажи окислитель и восстановитель</w:t>
            </w:r>
          </w:p>
        </w:tc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3940A0" w:rsidRPr="0050760C" w:rsidRDefault="003940A0" w:rsidP="003940A0">
            <w:pPr>
              <w:ind w:right="203"/>
              <w:jc w:val="both"/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  <w:r>
              <w:rPr>
                <w:rFonts w:cs="Arial"/>
                <w:b/>
                <w:lang w:val="ru-RU"/>
              </w:rPr>
              <w:t>5</w:t>
            </w:r>
            <w:r w:rsidRPr="006253FB">
              <w:rPr>
                <w:rFonts w:cs="Arial"/>
                <w:b/>
                <w:lang w:val="ru-RU"/>
              </w:rPr>
              <w:t xml:space="preserve">. </w:t>
            </w:r>
            <w:r>
              <w:rPr>
                <w:rFonts w:cs="Arial"/>
                <w:b/>
                <w:lang w:val="ru-RU"/>
              </w:rPr>
              <w:t>Ответь на вопрос</w:t>
            </w:r>
            <w:proofErr w:type="gramStart"/>
            <w:r>
              <w:rPr>
                <w:rFonts w:cs="Arial"/>
                <w:b/>
                <w:lang w:val="ru-RU"/>
              </w:rPr>
              <w:t xml:space="preserve">: </w:t>
            </w:r>
            <w:r w:rsidRPr="0050760C">
              <w:rPr>
                <w:rFonts w:cs="Arial"/>
                <w:bCs/>
                <w:lang w:val="ru-RU"/>
              </w:rPr>
              <w:t>Всегда</w:t>
            </w:r>
            <w:proofErr w:type="gramEnd"/>
            <w:r w:rsidRPr="0050760C">
              <w:rPr>
                <w:rFonts w:cs="Arial"/>
                <w:bCs/>
                <w:lang w:val="ru-RU"/>
              </w:rPr>
              <w:t xml:space="preserve"> ли коэффициенты, полученные из электронного баланса, можно сразу перенести в уравнение реакции? </w:t>
            </w:r>
            <w:r w:rsidRPr="0050760C">
              <w:rPr>
                <w:rFonts w:cs="Arial"/>
                <w:b/>
                <w:bCs/>
                <w:lang w:val="ru-RU"/>
              </w:rPr>
              <w:t>Сформулируй правило, когда балансовые коэффициенты можно использовать без изменений, а когда их нужно дополнительно пересчитывать.</w:t>
            </w:r>
          </w:p>
          <w:p w:rsidR="003940A0" w:rsidRPr="00916B4F" w:rsidRDefault="003940A0" w:rsidP="003940A0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  <w: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3940A0" w:rsidRPr="00916B4F" w:rsidRDefault="003940A0" w:rsidP="003940A0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</w:p>
          <w:p w:rsidR="003940A0" w:rsidRPr="009701F1" w:rsidRDefault="003940A0" w:rsidP="003940A0">
            <w:pPr>
              <w:ind w:right="203"/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  <w: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6</w:t>
            </w:r>
            <w:r w:rsidRPr="009701F1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. Оцени свою работу</w:t>
            </w:r>
          </w:p>
          <w:p w:rsidR="003940A0" w:rsidRPr="0050760C" w:rsidRDefault="003940A0" w:rsidP="003940A0">
            <w:pPr>
              <w:pStyle w:val="a9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 xml:space="preserve">Отметь галочкой </w:t>
            </w:r>
            <w:proofErr w:type="gramStart"/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т</w:t>
            </w:r>
            <w:r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о</w:t>
            </w: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 xml:space="preserve"> ,</w:t>
            </w:r>
            <w:proofErr w:type="gramEnd"/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что</w:t>
            </w: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 xml:space="preserve"> можешь уверенно подтвердить.</w:t>
            </w:r>
          </w:p>
          <w:p w:rsidR="003940A0" w:rsidRPr="0050760C" w:rsidRDefault="003940A0" w:rsidP="003940A0">
            <w:pPr>
              <w:pStyle w:val="a9"/>
              <w:rPr>
                <w:rFonts w:ascii="Arial" w:hAnsi="Arial" w:cs="Arial"/>
                <w:b/>
                <w:bCs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b/>
                <w:bCs/>
                <w:color w:val="0F1115"/>
                <w:shd w:val="clear" w:color="auto" w:fill="FFFFFF"/>
                <w:lang w:val="ru-RU"/>
              </w:rPr>
              <w:t>Я знаю и понимаю</w:t>
            </w:r>
          </w:p>
          <w:p w:rsidR="003940A0" w:rsidRPr="0050760C" w:rsidRDefault="003940A0" w:rsidP="003940A0">
            <w:pPr>
              <w:pStyle w:val="a9"/>
              <w:numPr>
                <w:ilvl w:val="0"/>
                <w:numId w:val="23"/>
              </w:numPr>
              <w:tabs>
                <w:tab w:val="clear" w:pos="720"/>
                <w:tab w:val="num" w:pos="447"/>
              </w:tabs>
              <w:ind w:left="447" w:hanging="283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Я могу дать определение степени окисления.</w:t>
            </w:r>
          </w:p>
          <w:p w:rsidR="003940A0" w:rsidRPr="0050760C" w:rsidRDefault="003940A0" w:rsidP="003940A0">
            <w:pPr>
              <w:pStyle w:val="a9"/>
              <w:numPr>
                <w:ilvl w:val="0"/>
                <w:numId w:val="23"/>
              </w:numPr>
              <w:tabs>
                <w:tab w:val="clear" w:pos="720"/>
                <w:tab w:val="num" w:pos="447"/>
              </w:tabs>
              <w:ind w:left="447" w:hanging="283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Я знаю правила определения степени окисления</w:t>
            </w:r>
            <w:r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.</w:t>
            </w:r>
          </w:p>
          <w:p w:rsidR="003940A0" w:rsidRPr="0050760C" w:rsidRDefault="003940A0" w:rsidP="003940A0">
            <w:pPr>
              <w:pStyle w:val="a9"/>
              <w:numPr>
                <w:ilvl w:val="0"/>
                <w:numId w:val="23"/>
              </w:numPr>
              <w:tabs>
                <w:tab w:val="clear" w:pos="720"/>
                <w:tab w:val="num" w:pos="447"/>
              </w:tabs>
              <w:ind w:left="447" w:hanging="283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Я понимаю, что такое окислительно-восстановительная реакция.</w:t>
            </w:r>
          </w:p>
          <w:p w:rsidR="003940A0" w:rsidRPr="0050760C" w:rsidRDefault="003940A0" w:rsidP="003940A0">
            <w:pPr>
              <w:pStyle w:val="a9"/>
              <w:numPr>
                <w:ilvl w:val="0"/>
                <w:numId w:val="23"/>
              </w:numPr>
              <w:tabs>
                <w:tab w:val="clear" w:pos="720"/>
                <w:tab w:val="num" w:pos="447"/>
              </w:tabs>
              <w:ind w:left="447" w:hanging="283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Я могу объяснить разницу между окислением и восстановлением.</w:t>
            </w:r>
          </w:p>
          <w:p w:rsidR="003940A0" w:rsidRPr="0050760C" w:rsidRDefault="003940A0" w:rsidP="003940A0">
            <w:pPr>
              <w:pStyle w:val="a9"/>
              <w:numPr>
                <w:ilvl w:val="0"/>
                <w:numId w:val="23"/>
              </w:numPr>
              <w:tabs>
                <w:tab w:val="clear" w:pos="720"/>
                <w:tab w:val="num" w:pos="447"/>
              </w:tabs>
              <w:ind w:left="447" w:hanging="283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Я знаю, кто такой окислитель и восстановитель</w:t>
            </w:r>
          </w:p>
          <w:p w:rsidR="003940A0" w:rsidRPr="0050760C" w:rsidRDefault="003940A0" w:rsidP="003940A0">
            <w:pPr>
              <w:pStyle w:val="a9"/>
              <w:tabs>
                <w:tab w:val="num" w:pos="447"/>
              </w:tabs>
              <w:ind w:left="447" w:hanging="283"/>
              <w:rPr>
                <w:rFonts w:ascii="Arial" w:hAnsi="Arial" w:cs="Arial"/>
                <w:b/>
                <w:bCs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b/>
                <w:bCs/>
                <w:color w:val="0F1115"/>
                <w:shd w:val="clear" w:color="auto" w:fill="FFFFFF"/>
                <w:lang w:val="ru-RU"/>
              </w:rPr>
              <w:t>Я умею</w:t>
            </w:r>
          </w:p>
          <w:p w:rsidR="003940A0" w:rsidRPr="0050760C" w:rsidRDefault="003940A0" w:rsidP="003940A0">
            <w:pPr>
              <w:pStyle w:val="a9"/>
              <w:numPr>
                <w:ilvl w:val="0"/>
                <w:numId w:val="24"/>
              </w:numPr>
              <w:tabs>
                <w:tab w:val="clear" w:pos="720"/>
                <w:tab w:val="num" w:pos="447"/>
              </w:tabs>
              <w:ind w:left="447" w:hanging="283"/>
              <w:jc w:val="both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Определять степени окисления элементов в простых и сложных веществах, ионах</w:t>
            </w:r>
          </w:p>
          <w:p w:rsidR="003940A0" w:rsidRPr="0050760C" w:rsidRDefault="003940A0" w:rsidP="003940A0">
            <w:pPr>
              <w:pStyle w:val="a9"/>
              <w:numPr>
                <w:ilvl w:val="0"/>
                <w:numId w:val="24"/>
              </w:numPr>
              <w:tabs>
                <w:tab w:val="clear" w:pos="720"/>
                <w:tab w:val="num" w:pos="447"/>
              </w:tabs>
              <w:ind w:left="447" w:hanging="283"/>
              <w:jc w:val="both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Находить в уравнении реакции элементы, изменившие степень окисления.</w:t>
            </w:r>
          </w:p>
          <w:p w:rsidR="003940A0" w:rsidRPr="0050760C" w:rsidRDefault="003940A0" w:rsidP="003940A0">
            <w:pPr>
              <w:pStyle w:val="a9"/>
              <w:numPr>
                <w:ilvl w:val="0"/>
                <w:numId w:val="24"/>
              </w:numPr>
              <w:tabs>
                <w:tab w:val="clear" w:pos="720"/>
                <w:tab w:val="num" w:pos="447"/>
              </w:tabs>
              <w:ind w:left="447" w:hanging="283"/>
              <w:jc w:val="both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Составлять схемы (</w:t>
            </w:r>
            <w:proofErr w:type="spellStart"/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полуреакции</w:t>
            </w:r>
            <w:proofErr w:type="spellEnd"/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) для процессов окисления и восстановления.</w:t>
            </w:r>
          </w:p>
          <w:p w:rsidR="003940A0" w:rsidRPr="0050760C" w:rsidRDefault="003940A0" w:rsidP="003940A0">
            <w:pPr>
              <w:pStyle w:val="a9"/>
              <w:numPr>
                <w:ilvl w:val="0"/>
                <w:numId w:val="24"/>
              </w:numPr>
              <w:tabs>
                <w:tab w:val="clear" w:pos="720"/>
                <w:tab w:val="num" w:pos="447"/>
              </w:tabs>
              <w:ind w:left="447" w:hanging="283"/>
              <w:jc w:val="both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Составлять баланс (равенство отданных и принятых ē)</w:t>
            </w:r>
          </w:p>
          <w:p w:rsidR="003940A0" w:rsidRDefault="003940A0" w:rsidP="003940A0">
            <w:pPr>
              <w:pStyle w:val="a9"/>
              <w:numPr>
                <w:ilvl w:val="0"/>
                <w:numId w:val="24"/>
              </w:numPr>
              <w:tabs>
                <w:tab w:val="clear" w:pos="720"/>
                <w:tab w:val="num" w:pos="447"/>
              </w:tabs>
              <w:ind w:hanging="556"/>
              <w:jc w:val="both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Расставлять коэффициенты методом электронного баланса в простых случаях (все атомы элемента переходят в одно вещество, без индексов</w:t>
            </w:r>
            <w:r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 xml:space="preserve">, с участием молекул и </w:t>
            </w:r>
            <w:proofErr w:type="spellStart"/>
            <w:r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тд</w:t>
            </w:r>
            <w:proofErr w:type="spellEnd"/>
            <w:r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.</w:t>
            </w: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)</w:t>
            </w:r>
          </w:p>
          <w:p w:rsidR="003940A0" w:rsidRPr="0050760C" w:rsidRDefault="003940A0" w:rsidP="003940A0">
            <w:pPr>
              <w:pStyle w:val="a9"/>
              <w:numPr>
                <w:ilvl w:val="0"/>
                <w:numId w:val="24"/>
              </w:numPr>
              <w:tabs>
                <w:tab w:val="clear" w:pos="720"/>
                <w:tab w:val="num" w:pos="447"/>
              </w:tabs>
              <w:ind w:hanging="556"/>
              <w:jc w:val="both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Объяснять, почему иногда коэффициенты из электронного баланса нужно корректировать (сокращать или добавлять).</w:t>
            </w:r>
          </w:p>
          <w:p w:rsidR="003940A0" w:rsidRPr="0050760C" w:rsidRDefault="003940A0" w:rsidP="003940A0">
            <w:pPr>
              <w:pStyle w:val="a9"/>
              <w:numPr>
                <w:ilvl w:val="0"/>
                <w:numId w:val="24"/>
              </w:numPr>
              <w:tabs>
                <w:tab w:val="clear" w:pos="720"/>
                <w:tab w:val="num" w:pos="447"/>
              </w:tabs>
              <w:ind w:hanging="556"/>
              <w:jc w:val="both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 xml:space="preserve">□ Указывать </w:t>
            </w:r>
            <w:proofErr w:type="spellStart"/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ок</w:t>
            </w:r>
            <w:proofErr w:type="spellEnd"/>
            <w:r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-</w:t>
            </w: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 xml:space="preserve">ель и </w:t>
            </w:r>
            <w:proofErr w:type="spellStart"/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восст</w:t>
            </w:r>
            <w:proofErr w:type="spellEnd"/>
            <w:r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-</w:t>
            </w: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ль в любой изученной реакции.</w:t>
            </w:r>
          </w:p>
          <w:p w:rsidR="003940A0" w:rsidRDefault="003940A0" w:rsidP="003940A0">
            <w:pPr>
              <w:rPr>
                <w:bCs/>
                <w:i/>
                <w:iCs/>
                <w:lang w:val="ru-RU"/>
              </w:rPr>
            </w:pPr>
            <w:r w:rsidRPr="004D3729">
              <w:rPr>
                <w:b/>
                <w:bCs/>
                <w:lang w:val="ru-RU"/>
              </w:rPr>
              <w:t>7. Домашнее задание</w:t>
            </w:r>
            <w:r>
              <w:rPr>
                <w:lang w:val="ru-RU"/>
              </w:rPr>
              <w:t xml:space="preserve">: повторить теорию, </w:t>
            </w:r>
            <w:r w:rsidRPr="00B715FE">
              <w:rPr>
                <w:bCs/>
                <w:lang w:val="ru-RU"/>
              </w:rPr>
              <w:t xml:space="preserve">расставить </w:t>
            </w:r>
            <w:proofErr w:type="spellStart"/>
            <w:r w:rsidRPr="00B715FE">
              <w:rPr>
                <w:bCs/>
                <w:lang w:val="ru-RU"/>
              </w:rPr>
              <w:t>коэфф</w:t>
            </w:r>
            <w:proofErr w:type="spellEnd"/>
            <w:r w:rsidRPr="00B715FE">
              <w:rPr>
                <w:bCs/>
                <w:lang w:val="ru-RU"/>
              </w:rPr>
              <w:t xml:space="preserve">-ты методом электронного баланса, указать </w:t>
            </w:r>
            <w:proofErr w:type="spellStart"/>
            <w:r w:rsidRPr="00B715FE">
              <w:rPr>
                <w:bCs/>
                <w:lang w:val="ru-RU"/>
              </w:rPr>
              <w:t>ок</w:t>
            </w:r>
            <w:proofErr w:type="spellEnd"/>
            <w:r w:rsidRPr="00B715FE">
              <w:rPr>
                <w:bCs/>
                <w:lang w:val="ru-RU"/>
              </w:rPr>
              <w:t xml:space="preserve">-ль и </w:t>
            </w:r>
            <w:proofErr w:type="spellStart"/>
            <w:r w:rsidRPr="00B715FE">
              <w:rPr>
                <w:bCs/>
                <w:lang w:val="ru-RU"/>
              </w:rPr>
              <w:t>восст</w:t>
            </w:r>
            <w:proofErr w:type="spellEnd"/>
            <w:r w:rsidRPr="00B715FE">
              <w:rPr>
                <w:bCs/>
                <w:lang w:val="ru-RU"/>
              </w:rPr>
              <w:t>-ль</w:t>
            </w:r>
            <w:r>
              <w:rPr>
                <w:bCs/>
                <w:lang w:val="ru-RU"/>
              </w:rPr>
              <w:t xml:space="preserve"> (2 р-</w:t>
            </w:r>
            <w:proofErr w:type="spellStart"/>
            <w:r>
              <w:rPr>
                <w:bCs/>
                <w:lang w:val="ru-RU"/>
              </w:rPr>
              <w:t>ции</w:t>
            </w:r>
            <w:proofErr w:type="spellEnd"/>
            <w:r>
              <w:rPr>
                <w:bCs/>
                <w:lang w:val="ru-RU"/>
              </w:rPr>
              <w:t>):</w:t>
            </w:r>
          </w:p>
          <w:p w:rsidR="00404970" w:rsidRPr="009C644F" w:rsidRDefault="003940A0" w:rsidP="003940A0">
            <w:pPr>
              <w:rPr>
                <w:lang w:val="ru-RU"/>
              </w:rPr>
            </w:pPr>
            <w:r w:rsidRPr="004D3729">
              <w:t>S</w:t>
            </w:r>
            <w:r w:rsidRPr="004D3729">
              <w:rPr>
                <w:lang w:val="ru-RU"/>
              </w:rPr>
              <w:t xml:space="preserve"> + </w:t>
            </w:r>
            <w:r w:rsidRPr="004D3729">
              <w:t>NaOH</w:t>
            </w:r>
            <w:r w:rsidRPr="004D3729">
              <w:rPr>
                <w:lang w:val="ru-RU"/>
              </w:rPr>
              <w:t>→</w:t>
            </w:r>
            <w:r w:rsidRPr="004D3729">
              <w:t>Na</w:t>
            </w:r>
            <w:r w:rsidRPr="004D3729">
              <w:rPr>
                <w:rFonts w:ascii="Cambria Math" w:hAnsi="Cambria Math" w:cs="Cambria Math"/>
                <w:lang w:val="ru-RU"/>
              </w:rPr>
              <w:t>₂</w:t>
            </w:r>
            <w:r w:rsidRPr="004D3729">
              <w:t>S</w:t>
            </w:r>
            <w:r w:rsidRPr="004D3729">
              <w:rPr>
                <w:lang w:val="ru-RU"/>
              </w:rPr>
              <w:t xml:space="preserve"> +</w:t>
            </w:r>
            <w:r w:rsidRPr="004D3729">
              <w:t>Na</w:t>
            </w:r>
            <w:r w:rsidRPr="004D3729">
              <w:rPr>
                <w:rFonts w:ascii="Cambria Math" w:hAnsi="Cambria Math" w:cs="Cambria Math"/>
                <w:lang w:val="ru-RU"/>
              </w:rPr>
              <w:t>₂</w:t>
            </w:r>
            <w:r w:rsidRPr="004D3729">
              <w:t>SO</w:t>
            </w:r>
            <w:r w:rsidRPr="004D3729">
              <w:rPr>
                <w:rFonts w:ascii="Cambria Math" w:hAnsi="Cambria Math" w:cs="Cambria Math"/>
                <w:lang w:val="ru-RU"/>
              </w:rPr>
              <w:t>₃</w:t>
            </w:r>
            <w:r w:rsidRPr="004D3729">
              <w:rPr>
                <w:lang w:val="ru-RU"/>
              </w:rPr>
              <w:t xml:space="preserve"> +</w:t>
            </w:r>
            <w:r w:rsidRPr="004D3729">
              <w:t>H</w:t>
            </w:r>
            <w:r w:rsidRPr="004D3729">
              <w:rPr>
                <w:rFonts w:ascii="Cambria Math" w:hAnsi="Cambria Math" w:cs="Cambria Math"/>
                <w:lang w:val="ru-RU"/>
              </w:rPr>
              <w:t>₂</w:t>
            </w:r>
            <w:r w:rsidRPr="004D3729">
              <w:t>O</w:t>
            </w:r>
            <w:r w:rsidRPr="004D3729">
              <w:rPr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 w:rsidRPr="004D3729">
              <w:rPr>
                <w:lang w:val="ru-RU"/>
              </w:rPr>
              <w:t xml:space="preserve"> </w:t>
            </w:r>
            <w: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Mg</w:t>
            </w:r>
            <w:r w:rsidRPr="004D3729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+</w:t>
            </w:r>
            <w:r w:rsidRPr="004D3729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H</w:t>
            </w:r>
            <w:r w:rsidRPr="004D3729">
              <w:rPr>
                <w:rStyle w:val="af6"/>
                <w:rFonts w:ascii="Cambria Math" w:hAnsi="Cambria Math" w:cs="Cambria Math"/>
                <w:b w:val="0"/>
                <w:bCs w:val="0"/>
                <w:color w:val="0F1115"/>
                <w:shd w:val="clear" w:color="auto" w:fill="FFFFFF"/>
                <w:lang w:val="ru-RU"/>
              </w:rPr>
              <w:t>₂</w:t>
            </w:r>
            <w:r w:rsidRPr="004D3729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SO</w:t>
            </w:r>
            <w:r w:rsidRPr="004D3729">
              <w:rPr>
                <w:rStyle w:val="af6"/>
                <w:rFonts w:ascii="Cambria Math" w:hAnsi="Cambria Math" w:cs="Cambria Math"/>
                <w:b w:val="0"/>
                <w:bCs w:val="0"/>
                <w:color w:val="0F1115"/>
                <w:shd w:val="clear" w:color="auto" w:fill="FFFFFF"/>
                <w:lang w:val="ru-RU"/>
              </w:rPr>
              <w:t>₄</w:t>
            </w:r>
            <w:r w:rsidRPr="004D3729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→</w:t>
            </w:r>
            <w:proofErr w:type="spellStart"/>
            <w: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Mg</w:t>
            </w:r>
            <w:r w:rsidRPr="004D3729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SO</w:t>
            </w:r>
            <w:proofErr w:type="spellEnd"/>
            <w:r w:rsidRPr="004D3729">
              <w:rPr>
                <w:rStyle w:val="af6"/>
                <w:rFonts w:ascii="Cambria Math" w:hAnsi="Cambria Math" w:cs="Cambria Math"/>
                <w:b w:val="0"/>
                <w:bCs w:val="0"/>
                <w:color w:val="0F1115"/>
                <w:shd w:val="clear" w:color="auto" w:fill="FFFFFF"/>
                <w:lang w:val="ru-RU"/>
              </w:rPr>
              <w:t>₄</w:t>
            </w:r>
            <w:r w:rsidRPr="004D3729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+</w:t>
            </w:r>
            <w: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H</w:t>
            </w:r>
            <w:r w:rsidRPr="004D3729">
              <w:rPr>
                <w:rStyle w:val="af6"/>
                <w:rFonts w:ascii="Cambria Math" w:hAnsi="Cambria Math" w:cs="Cambria Math"/>
                <w:b w:val="0"/>
                <w:bCs w:val="0"/>
                <w:color w:val="0F1115"/>
                <w:shd w:val="clear" w:color="auto" w:fill="FFFFFF"/>
                <w:lang w:val="ru-RU"/>
              </w:rPr>
              <w:t>₂</w:t>
            </w:r>
            <w:r w:rsidRPr="004D3729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S</w:t>
            </w:r>
            <w:r w:rsidRPr="004D3729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+ </w:t>
            </w:r>
            <w:r w:rsidRPr="004D3729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H</w:t>
            </w:r>
            <w:r w:rsidRPr="004D3729">
              <w:rPr>
                <w:rStyle w:val="af6"/>
                <w:rFonts w:ascii="Cambria Math" w:hAnsi="Cambria Math" w:cs="Cambria Math"/>
                <w:b w:val="0"/>
                <w:bCs w:val="0"/>
                <w:color w:val="0F1115"/>
                <w:shd w:val="clear" w:color="auto" w:fill="FFFFFF"/>
                <w:lang w:val="ru-RU"/>
              </w:rPr>
              <w:t>₂</w:t>
            </w:r>
            <w:r w:rsidRPr="004D3729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O</w:t>
            </w:r>
            <w:bookmarkStart w:id="0" w:name="_GoBack"/>
            <w:bookmarkEnd w:id="0"/>
          </w:p>
        </w:tc>
      </w:tr>
    </w:tbl>
    <w:p w:rsidR="002C7350" w:rsidRPr="00DA7330" w:rsidRDefault="002C7350" w:rsidP="0070741F">
      <w:pPr>
        <w:rPr>
          <w:lang w:val="ru-RU"/>
        </w:rPr>
      </w:pPr>
    </w:p>
    <w:sectPr w:rsidR="002C7350" w:rsidRPr="00DA7330" w:rsidSect="00277E77">
      <w:pgSz w:w="16838" w:h="11906" w:orient="landscape"/>
      <w:pgMar w:top="709" w:right="567" w:bottom="567" w:left="567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C9D" w:rsidRDefault="00C62C9D">
      <w:pPr>
        <w:spacing w:after="0"/>
      </w:pPr>
      <w:r>
        <w:separator/>
      </w:r>
    </w:p>
  </w:endnote>
  <w:endnote w:type="continuationSeparator" w:id="0">
    <w:p w:rsidR="00C62C9D" w:rsidRDefault="00C62C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C9D" w:rsidRDefault="00C62C9D">
      <w:pPr>
        <w:spacing w:after="0"/>
      </w:pPr>
      <w:r>
        <w:separator/>
      </w:r>
    </w:p>
  </w:footnote>
  <w:footnote w:type="continuationSeparator" w:id="0">
    <w:p w:rsidR="00C62C9D" w:rsidRDefault="00C62C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9E45F0"/>
    <w:multiLevelType w:val="hybridMultilevel"/>
    <w:tmpl w:val="91562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20DFF"/>
    <w:multiLevelType w:val="hybridMultilevel"/>
    <w:tmpl w:val="47CCEB92"/>
    <w:lvl w:ilvl="0" w:tplc="2F66CE98">
      <w:start w:val="1"/>
      <w:numFmt w:val="bullet"/>
      <w:lvlText w:val="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9A025FE"/>
    <w:multiLevelType w:val="hybridMultilevel"/>
    <w:tmpl w:val="86B0B68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 w15:restartNumberingAfterBreak="0">
    <w:nsid w:val="30711D33"/>
    <w:multiLevelType w:val="hybridMultilevel"/>
    <w:tmpl w:val="346C7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84680"/>
    <w:multiLevelType w:val="hybridMultilevel"/>
    <w:tmpl w:val="C3866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D0ADB"/>
    <w:multiLevelType w:val="multilevel"/>
    <w:tmpl w:val="30CEA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D53DA0"/>
    <w:multiLevelType w:val="multilevel"/>
    <w:tmpl w:val="BA501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E372CE"/>
    <w:multiLevelType w:val="hybridMultilevel"/>
    <w:tmpl w:val="A6907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5569A0"/>
    <w:multiLevelType w:val="hybridMultilevel"/>
    <w:tmpl w:val="CDCA6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035DE9"/>
    <w:multiLevelType w:val="hybridMultilevel"/>
    <w:tmpl w:val="E3200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047371"/>
    <w:multiLevelType w:val="hybridMultilevel"/>
    <w:tmpl w:val="1794D89E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0" w15:restartNumberingAfterBreak="0">
    <w:nsid w:val="678E02DD"/>
    <w:multiLevelType w:val="multilevel"/>
    <w:tmpl w:val="25C2D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8624DAE"/>
    <w:multiLevelType w:val="hybridMultilevel"/>
    <w:tmpl w:val="C5EA3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852B11"/>
    <w:multiLevelType w:val="hybridMultilevel"/>
    <w:tmpl w:val="B2D64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4073F"/>
    <w:multiLevelType w:val="multilevel"/>
    <w:tmpl w:val="60200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9"/>
  </w:num>
  <w:num w:numId="14">
    <w:abstractNumId w:val="17"/>
  </w:num>
  <w:num w:numId="15">
    <w:abstractNumId w:val="13"/>
  </w:num>
  <w:num w:numId="16">
    <w:abstractNumId w:val="22"/>
  </w:num>
  <w:num w:numId="17">
    <w:abstractNumId w:val="16"/>
  </w:num>
  <w:num w:numId="18">
    <w:abstractNumId w:val="18"/>
  </w:num>
  <w:num w:numId="19">
    <w:abstractNumId w:val="10"/>
  </w:num>
  <w:num w:numId="20">
    <w:abstractNumId w:val="14"/>
  </w:num>
  <w:num w:numId="21">
    <w:abstractNumId w:val="21"/>
  </w:num>
  <w:num w:numId="22">
    <w:abstractNumId w:val="20"/>
  </w:num>
  <w:num w:numId="23">
    <w:abstractNumId w:val="23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77E77"/>
    <w:rsid w:val="0029639D"/>
    <w:rsid w:val="002C7350"/>
    <w:rsid w:val="00326F90"/>
    <w:rsid w:val="00374A74"/>
    <w:rsid w:val="003940A0"/>
    <w:rsid w:val="00404970"/>
    <w:rsid w:val="00430466"/>
    <w:rsid w:val="005358AF"/>
    <w:rsid w:val="005E128D"/>
    <w:rsid w:val="0070741F"/>
    <w:rsid w:val="00724239"/>
    <w:rsid w:val="00770B63"/>
    <w:rsid w:val="008449C0"/>
    <w:rsid w:val="008B009E"/>
    <w:rsid w:val="00924D0D"/>
    <w:rsid w:val="009C644F"/>
    <w:rsid w:val="009D02C1"/>
    <w:rsid w:val="009D7F75"/>
    <w:rsid w:val="00AA1D8D"/>
    <w:rsid w:val="00AD5D72"/>
    <w:rsid w:val="00B408C3"/>
    <w:rsid w:val="00B47730"/>
    <w:rsid w:val="00B65DD8"/>
    <w:rsid w:val="00C528A2"/>
    <w:rsid w:val="00C62C9D"/>
    <w:rsid w:val="00CB0664"/>
    <w:rsid w:val="00DA7330"/>
    <w:rsid w:val="00FC693F"/>
    <w:rsid w:val="00FE154D"/>
    <w:rsid w:val="00FE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C4175C"/>
  <w14:defaultImageDpi w14:val="300"/>
  <w15:docId w15:val="{CA991572-01F6-489A-8A85-F3621C799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1">
    <w:name w:val="Normal"/>
    <w:qFormat/>
    <w:rsid w:val="00FC693F"/>
    <w:pPr>
      <w:spacing w:after="60" w:line="240" w:lineRule="auto"/>
    </w:pPr>
    <w:rPr>
      <w:rFonts w:ascii="Arial" w:hAnsi="Arial"/>
      <w:sz w:val="24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0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3430B40-6E9F-42D5-A327-000B6F4A5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807</Words>
  <Characters>4602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5399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софия шафорост</cp:lastModifiedBy>
  <cp:revision>2</cp:revision>
  <dcterms:created xsi:type="dcterms:W3CDTF">2026-08-23T13:54:00Z</dcterms:created>
  <dcterms:modified xsi:type="dcterms:W3CDTF">2026-08-23T13:54:00Z</dcterms:modified>
  <cp:category/>
</cp:coreProperties>
</file>